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C908D" w14:textId="1608601B" w:rsidR="00A8270E" w:rsidRPr="00E42B09" w:rsidRDefault="00B421F6">
      <w:pPr>
        <w:pStyle w:val="Antrat1"/>
      </w:pPr>
      <w:r w:rsidRPr="00E42B09">
        <w:t>Techninė specifikacija</w:t>
      </w:r>
      <w:r w:rsidR="00E42B09" w:rsidRPr="00E42B09">
        <w:t>. Oftalmologo darbo v</w:t>
      </w:r>
      <w:r w:rsidR="00E42B09">
        <w:t>ieta.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559"/>
        <w:gridCol w:w="60"/>
        <w:gridCol w:w="95"/>
        <w:gridCol w:w="2402"/>
        <w:gridCol w:w="1984"/>
        <w:gridCol w:w="2552"/>
      </w:tblGrid>
      <w:tr w:rsidR="0003082C" w14:paraId="28CC8FE8" w14:textId="2CEBF0C5" w:rsidTr="00BC63BF">
        <w:tc>
          <w:tcPr>
            <w:tcW w:w="704" w:type="dxa"/>
          </w:tcPr>
          <w:p w14:paraId="03A36B98" w14:textId="77777777" w:rsidR="0003082C" w:rsidRDefault="0003082C" w:rsidP="00194339">
            <w:r>
              <w:t>Eil. Nr.</w:t>
            </w:r>
          </w:p>
        </w:tc>
        <w:tc>
          <w:tcPr>
            <w:tcW w:w="1714" w:type="dxa"/>
            <w:gridSpan w:val="3"/>
          </w:tcPr>
          <w:p w14:paraId="2F634910" w14:textId="77777777" w:rsidR="0003082C" w:rsidRDefault="0003082C" w:rsidP="00194339">
            <w:r>
              <w:t>Parametrai</w:t>
            </w:r>
          </w:p>
        </w:tc>
        <w:tc>
          <w:tcPr>
            <w:tcW w:w="2402" w:type="dxa"/>
          </w:tcPr>
          <w:p w14:paraId="0EF6B00D" w14:textId="77777777" w:rsidR="0003082C" w:rsidRDefault="0003082C" w:rsidP="00194339">
            <w:r>
              <w:t>Reikalaujamos parametrų reikšmės</w:t>
            </w:r>
          </w:p>
        </w:tc>
        <w:tc>
          <w:tcPr>
            <w:tcW w:w="1984" w:type="dxa"/>
          </w:tcPr>
          <w:p w14:paraId="4332A811" w14:textId="5C722742" w:rsidR="0003082C" w:rsidRDefault="0003082C" w:rsidP="00194339">
            <w:r>
              <w:t>Pastabos</w:t>
            </w:r>
          </w:p>
        </w:tc>
        <w:tc>
          <w:tcPr>
            <w:tcW w:w="2552" w:type="dxa"/>
            <w:shd w:val="clear" w:color="auto" w:fill="auto"/>
          </w:tcPr>
          <w:p w14:paraId="72806D89" w14:textId="0143565D" w:rsidR="0003082C" w:rsidRDefault="00E42B09">
            <w:r>
              <w:t>Siūlomi parametro pakeitimai</w:t>
            </w:r>
          </w:p>
        </w:tc>
      </w:tr>
      <w:tr w:rsidR="0003082C" w:rsidRPr="00361D2A" w14:paraId="54DF053A" w14:textId="77777777" w:rsidTr="00BC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CF8B" w14:textId="687D4C38" w:rsidR="0003082C" w:rsidRPr="00BC63BF" w:rsidRDefault="0003082C" w:rsidP="0003082C">
            <w:pPr>
              <w:pStyle w:val="Sraopastraipa"/>
              <w:numPr>
                <w:ilvl w:val="0"/>
                <w:numId w:val="10"/>
              </w:numPr>
              <w:rPr>
                <w:b/>
                <w:bCs/>
                <w:lang w:val="de-DE"/>
              </w:rPr>
            </w:pPr>
            <w:r w:rsidRPr="00BC63BF">
              <w:rPr>
                <w:b/>
                <w:bCs/>
                <w:lang w:val="de-DE"/>
              </w:rPr>
              <w:t>Bekontaktis tonometras su pachimetru</w:t>
            </w:r>
          </w:p>
        </w:tc>
      </w:tr>
      <w:tr w:rsidR="0003082C" w:rsidRPr="00E42B09" w14:paraId="1FF74FEE" w14:textId="77777777" w:rsidTr="00BC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3EF2" w14:textId="77777777" w:rsidR="0003082C" w:rsidRDefault="0003082C">
            <w:r>
              <w:t>1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8DBA" w14:textId="77777777" w:rsidR="0003082C" w:rsidRDefault="0003082C">
            <w:r>
              <w:t>Įrenginio tipas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ACE" w14:textId="3C973D73" w:rsidR="0003082C" w:rsidRPr="00361D2A" w:rsidRDefault="0003082C">
            <w:pPr>
              <w:rPr>
                <w:lang w:val="de-DE"/>
              </w:rPr>
            </w:pPr>
            <w:r w:rsidRPr="00361D2A">
              <w:rPr>
                <w:lang w:val="de-DE"/>
              </w:rPr>
              <w:t>Bekontaktis tonometras su pachimetru (viename įrenginyje)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E6D1" w14:textId="77777777" w:rsidR="0003082C" w:rsidRPr="00361D2A" w:rsidRDefault="0003082C">
            <w:pPr>
              <w:rPr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008D" w14:textId="09666AB9" w:rsidR="0003082C" w:rsidRPr="00361D2A" w:rsidRDefault="0003082C">
            <w:pPr>
              <w:rPr>
                <w:lang w:val="de-DE"/>
              </w:rPr>
            </w:pPr>
          </w:p>
        </w:tc>
      </w:tr>
      <w:tr w:rsidR="0003082C" w14:paraId="076E40B5" w14:textId="77777777" w:rsidTr="00BC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33ED" w14:textId="77777777" w:rsidR="0003082C" w:rsidRDefault="0003082C">
            <w: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FC77" w14:textId="77777777" w:rsidR="0003082C" w:rsidRDefault="0003082C">
            <w:r>
              <w:t>Intraokulinio spaudimo matavimo diapazonas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3453" w14:textId="77777777" w:rsidR="0003082C" w:rsidRDefault="0003082C">
            <w:r>
              <w:t>0 – 60 mmHg (0 – 80 hPa)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B8C1" w14:textId="77777777" w:rsidR="0003082C" w:rsidRDefault="0003082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3ED9" w14:textId="0B5BAED4" w:rsidR="0003082C" w:rsidRDefault="0003082C"/>
        </w:tc>
      </w:tr>
      <w:tr w:rsidR="0003082C" w14:paraId="26727F7E" w14:textId="77777777" w:rsidTr="00BC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0F56" w14:textId="77777777" w:rsidR="0003082C" w:rsidRDefault="0003082C">
            <w:r>
              <w:t>3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16D4" w14:textId="77777777" w:rsidR="0003082C" w:rsidRDefault="0003082C">
            <w:r>
              <w:t>Centrinės ragenos storio matavimo diapazonas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B2E2" w14:textId="77777777" w:rsidR="0003082C" w:rsidRDefault="0003082C">
            <w:r>
              <w:t>300 – 1300 µm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3ED4" w14:textId="77777777" w:rsidR="0003082C" w:rsidRDefault="0003082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6936" w14:textId="0212B7BB" w:rsidR="0003082C" w:rsidRDefault="0003082C"/>
        </w:tc>
      </w:tr>
      <w:tr w:rsidR="0003082C" w:rsidRPr="00E42B09" w14:paraId="73E4C761" w14:textId="77777777" w:rsidTr="00BC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D0FB" w14:textId="77777777" w:rsidR="0003082C" w:rsidRDefault="0003082C">
            <w:r>
              <w:t>4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D63F" w14:textId="77777777" w:rsidR="0003082C" w:rsidRDefault="0003082C">
            <w:r>
              <w:t>Matavimo skiriamoji geba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F70C" w14:textId="77777777" w:rsidR="0003082C" w:rsidRPr="00361D2A" w:rsidRDefault="0003082C">
            <w:pPr>
              <w:rPr>
                <w:lang w:val="de-DE"/>
              </w:rPr>
            </w:pPr>
            <w:r w:rsidRPr="00361D2A">
              <w:rPr>
                <w:lang w:val="de-DE"/>
              </w:rPr>
              <w:t>0,5 mmHg (spaudos), 1 µm (ragenos storio)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CE1E" w14:textId="77777777" w:rsidR="0003082C" w:rsidRPr="00361D2A" w:rsidRDefault="0003082C">
            <w:pPr>
              <w:rPr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37C4" w14:textId="00B9FFD9" w:rsidR="0003082C" w:rsidRPr="00361D2A" w:rsidRDefault="0003082C">
            <w:pPr>
              <w:rPr>
                <w:lang w:val="de-DE"/>
              </w:rPr>
            </w:pPr>
          </w:p>
        </w:tc>
      </w:tr>
      <w:tr w:rsidR="0003082C" w14:paraId="17715EAC" w14:textId="77777777" w:rsidTr="00BC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B978" w14:textId="77777777" w:rsidR="0003082C" w:rsidRDefault="0003082C">
            <w:r>
              <w:t>5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F35A" w14:textId="77777777" w:rsidR="0003082C" w:rsidRDefault="0003082C">
            <w:r>
              <w:t>Automatinė spaudimo korekcija pagal CCT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BDD5" w14:textId="77777777" w:rsidR="0003082C" w:rsidRDefault="0003082C">
            <w:r>
              <w:t>Būtina, automatinė, pasirenkamas korekcijos metodas (Dresdner, Elsheikh) arba lygiavertė sistema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4FAF" w14:textId="77777777" w:rsidR="0003082C" w:rsidRDefault="0003082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4AB4" w14:textId="53284E22" w:rsidR="0003082C" w:rsidRDefault="0003082C"/>
        </w:tc>
      </w:tr>
      <w:tr w:rsidR="0003082C" w14:paraId="30C27383" w14:textId="77777777" w:rsidTr="00BC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A294" w14:textId="77777777" w:rsidR="0003082C" w:rsidRDefault="0003082C">
            <w:r>
              <w:t>6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0D83" w14:textId="111D2C56" w:rsidR="0003082C" w:rsidRDefault="0003082C">
            <w:r>
              <w:t xml:space="preserve">Automatinė spaudimo reguliavimo sistema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3D45" w14:textId="77777777" w:rsidR="0003082C" w:rsidRDefault="0003082C">
            <w:r>
              <w:t>Būtina (pirmasis pūtimas diagnostinis, sekančių pūsnių jėga automatiškai optimizuojama) arba lygiavertė sistema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C569" w14:textId="77777777" w:rsidR="0003082C" w:rsidRDefault="0003082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6272" w14:textId="59DFC48A" w:rsidR="0003082C" w:rsidRDefault="0003082C"/>
        </w:tc>
      </w:tr>
      <w:tr w:rsidR="0003082C" w14:paraId="543FA524" w14:textId="77777777" w:rsidTr="00BC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3E02" w14:textId="77777777" w:rsidR="0003082C" w:rsidRDefault="0003082C">
            <w:r>
              <w:t>7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AF43" w14:textId="77777777" w:rsidR="0003082C" w:rsidRDefault="0003082C">
            <w:r>
              <w:t>Matuoklio galvutės judėjimo diapazonas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83B2" w14:textId="77777777" w:rsidR="0003082C" w:rsidRDefault="0003082C">
            <w:r>
              <w:t>85 mm (X ašis), 40 mm (Y ašis), 50 mm (Z ašis)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169B" w14:textId="77777777" w:rsidR="0003082C" w:rsidRDefault="0003082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FBEF" w14:textId="723940D5" w:rsidR="0003082C" w:rsidRDefault="0003082C"/>
        </w:tc>
      </w:tr>
      <w:tr w:rsidR="0003082C" w14:paraId="155F0521" w14:textId="77777777" w:rsidTr="00BC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3C48" w14:textId="77777777" w:rsidR="0003082C" w:rsidRDefault="0003082C">
            <w:r>
              <w:t>8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66B4" w14:textId="77777777" w:rsidR="0003082C" w:rsidRDefault="0003082C">
            <w:r>
              <w:t>Smakro laikiklio aukščio reguliavimas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EB59" w14:textId="2E089263" w:rsidR="0003082C" w:rsidRDefault="0003082C">
            <w:r>
              <w:t>Elektrinis, judėjimas 69 mm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D45A" w14:textId="77777777" w:rsidR="0003082C" w:rsidRDefault="0003082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74A6" w14:textId="5564E916" w:rsidR="0003082C" w:rsidRDefault="0003082C"/>
        </w:tc>
      </w:tr>
      <w:tr w:rsidR="0003082C" w:rsidRPr="00E42B09" w14:paraId="3FDD7AF1" w14:textId="77777777" w:rsidTr="00BC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7FAD" w14:textId="77777777" w:rsidR="0003082C" w:rsidRDefault="0003082C">
            <w:r>
              <w:t>9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14FF" w14:textId="77777777" w:rsidR="0003082C" w:rsidRDefault="0003082C">
            <w:r>
              <w:t>Ekranas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4BF0" w14:textId="3ADD6023" w:rsidR="0003082C" w:rsidRPr="00361D2A" w:rsidRDefault="0003082C">
            <w:pPr>
              <w:rPr>
                <w:lang w:val="de-DE"/>
              </w:rPr>
            </w:pPr>
            <w:r w:rsidRPr="00361D2A">
              <w:rPr>
                <w:lang w:val="de-DE"/>
              </w:rPr>
              <w:t>7” colių spalvotas LCD jutiklinis ekranas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973A" w14:textId="77777777" w:rsidR="0003082C" w:rsidRPr="00361D2A" w:rsidRDefault="0003082C">
            <w:pPr>
              <w:rPr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ECBB" w14:textId="3A352EA1" w:rsidR="0003082C" w:rsidRPr="00361D2A" w:rsidRDefault="0003082C">
            <w:pPr>
              <w:rPr>
                <w:lang w:val="de-DE"/>
              </w:rPr>
            </w:pPr>
          </w:p>
        </w:tc>
      </w:tr>
      <w:tr w:rsidR="0003082C" w14:paraId="42E36300" w14:textId="77777777" w:rsidTr="00BC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542E" w14:textId="77777777" w:rsidR="0003082C" w:rsidRDefault="0003082C">
            <w:r>
              <w:lastRenderedPageBreak/>
              <w:t>10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060" w14:textId="77777777" w:rsidR="0003082C" w:rsidRDefault="0003082C">
            <w:r>
              <w:t>Spausdintuvas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90A5" w14:textId="77777777" w:rsidR="0003082C" w:rsidRDefault="0003082C">
            <w:r>
              <w:t>Integruotas, terminis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7175" w14:textId="77777777" w:rsidR="0003082C" w:rsidRDefault="0003082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E7D4" w14:textId="39986383" w:rsidR="0003082C" w:rsidRDefault="0003082C"/>
        </w:tc>
      </w:tr>
      <w:tr w:rsidR="0003082C" w14:paraId="05588146" w14:textId="77777777" w:rsidTr="00BC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D988" w14:textId="77777777" w:rsidR="0003082C" w:rsidRDefault="0003082C">
            <w:r>
              <w:t>11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0AC7" w14:textId="77777777" w:rsidR="0003082C" w:rsidRDefault="0003082C">
            <w:r>
              <w:t>Duomenų saugojimas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3C00" w14:textId="77777777" w:rsidR="0003082C" w:rsidRDefault="0003082C">
            <w:r>
              <w:t>Vidinė atmintis, talpa iki 3500 pacientų x 100 tyrimų x 3 matavimų (kiekvienai akiai), XML formatas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3AAB" w14:textId="77777777" w:rsidR="0003082C" w:rsidRDefault="0003082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9F51" w14:textId="5EC35950" w:rsidR="0003082C" w:rsidRDefault="0003082C"/>
        </w:tc>
      </w:tr>
      <w:tr w:rsidR="0003082C" w14:paraId="50E12088" w14:textId="77777777" w:rsidTr="00BC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0F08" w14:textId="77777777" w:rsidR="0003082C" w:rsidRDefault="0003082C">
            <w:r>
              <w:t>12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6D04" w14:textId="77777777" w:rsidR="0003082C" w:rsidRDefault="0003082C">
            <w:r>
              <w:t>Ryšiai su tinklu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F464" w14:textId="77777777" w:rsidR="0003082C" w:rsidRDefault="0003082C">
            <w:r>
              <w:t>Wi-Fi, LAN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0CB4" w14:textId="77777777" w:rsidR="0003082C" w:rsidRDefault="0003082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742C" w14:textId="2C45551D" w:rsidR="0003082C" w:rsidRDefault="0003082C"/>
        </w:tc>
      </w:tr>
      <w:tr w:rsidR="0003082C" w14:paraId="078F91F4" w14:textId="77777777" w:rsidTr="00BC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E5F5" w14:textId="77777777" w:rsidR="0003082C" w:rsidRDefault="0003082C">
            <w:r>
              <w:t>13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DF10" w14:textId="77777777" w:rsidR="0003082C" w:rsidRDefault="0003082C">
            <w:r>
              <w:t>Maitinimo šaltinis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5AB5" w14:textId="77777777" w:rsidR="0003082C" w:rsidRDefault="0003082C">
            <w:r>
              <w:t>Išorinis medicininis adapteris 100-240VAC, 50/60Hz, 60 W (12V 5A išėjimas)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D30D" w14:textId="77777777" w:rsidR="0003082C" w:rsidRDefault="0003082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88D4" w14:textId="59F7470E" w:rsidR="0003082C" w:rsidRDefault="0003082C"/>
        </w:tc>
      </w:tr>
      <w:tr w:rsidR="0003082C" w14:paraId="642B6CD3" w14:textId="77777777" w:rsidTr="00BC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F77D" w14:textId="77777777" w:rsidR="0003082C" w:rsidRDefault="0003082C">
            <w:r>
              <w:t>14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3293" w14:textId="77777777" w:rsidR="0003082C" w:rsidRDefault="0003082C">
            <w:r>
              <w:t>Dezinfekcijos sistema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2C22" w14:textId="77777777" w:rsidR="0003082C" w:rsidRDefault="0003082C">
            <w:r>
              <w:t>Integruota oro sistema užtikrinanti patogenų nepatekimo į oro kanalą prevenciją arba lygiavertė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4A1F" w14:textId="77777777" w:rsidR="0003082C" w:rsidRDefault="0003082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026D" w14:textId="56469A4C" w:rsidR="0003082C" w:rsidRDefault="0003082C"/>
        </w:tc>
      </w:tr>
      <w:tr w:rsidR="0003082C" w14:paraId="1D4096DC" w14:textId="77777777" w:rsidTr="00BC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C14D" w14:textId="77777777" w:rsidR="0003082C" w:rsidRDefault="0003082C">
            <w:r>
              <w:t>15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A154" w14:textId="77777777" w:rsidR="0003082C" w:rsidRDefault="0003082C">
            <w:r>
              <w:t>Programinės įrangos funkcionalumas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052E" w14:textId="77777777" w:rsidR="0003082C" w:rsidRDefault="0003082C">
            <w:r>
              <w:t>Automatinis matavimas, automatinis derinimas, automatinis CCT matavimas, greita peržiūra tyrimo metu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F665" w14:textId="77777777" w:rsidR="0003082C" w:rsidRDefault="0003082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A49B" w14:textId="531A7269" w:rsidR="0003082C" w:rsidRDefault="0003082C"/>
        </w:tc>
      </w:tr>
      <w:tr w:rsidR="0003082C" w14:paraId="234C414B" w14:textId="77777777" w:rsidTr="00BC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3A55" w14:textId="77777777" w:rsidR="0003082C" w:rsidRDefault="0003082C">
            <w:r>
              <w:t>16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A27F" w14:textId="77777777" w:rsidR="0003082C" w:rsidRDefault="0003082C">
            <w:r>
              <w:t>Įrenginio matmenys (Aukštis x Plotis x Ilgis)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D740" w14:textId="77777777" w:rsidR="0003082C" w:rsidRDefault="0003082C">
            <w:r>
              <w:t>Apie 460 x 300 x 480 mm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A3BB" w14:textId="77777777" w:rsidR="0003082C" w:rsidRDefault="0003082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886B" w14:textId="053048C7" w:rsidR="0003082C" w:rsidRDefault="0003082C"/>
        </w:tc>
      </w:tr>
      <w:tr w:rsidR="0003082C" w14:paraId="770B4ACB" w14:textId="77777777" w:rsidTr="00BC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961D" w14:textId="77777777" w:rsidR="0003082C" w:rsidRDefault="0003082C">
            <w:r>
              <w:t>17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B566" w14:textId="77777777" w:rsidR="0003082C" w:rsidRDefault="0003082C">
            <w:r>
              <w:t>Svoris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BBE3" w14:textId="77777777" w:rsidR="0003082C" w:rsidRDefault="0003082C">
            <w:r>
              <w:t>Apie 16 kg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0034" w14:textId="77777777" w:rsidR="0003082C" w:rsidRDefault="0003082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9EED" w14:textId="37EA0192" w:rsidR="0003082C" w:rsidRDefault="0003082C"/>
        </w:tc>
      </w:tr>
      <w:tr w:rsidR="0003082C" w14:paraId="30F10104" w14:textId="77777777" w:rsidTr="00BC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DD1B" w14:textId="14F7743C" w:rsidR="0003082C" w:rsidRDefault="0003082C">
            <w:r>
              <w:t>18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1BC3" w14:textId="77777777" w:rsidR="0003082C" w:rsidRDefault="0003082C">
            <w:r>
              <w:t>Sertifikatai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0891" w14:textId="7432CCE1" w:rsidR="0003082C" w:rsidRDefault="0003082C">
            <w:r>
              <w:t xml:space="preserve">CE žymėjimas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B416" w14:textId="77777777" w:rsidR="0003082C" w:rsidRDefault="0003082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7EE9" w14:textId="03538D48" w:rsidR="0003082C" w:rsidRDefault="0003082C"/>
        </w:tc>
      </w:tr>
      <w:tr w:rsidR="0003082C" w14:paraId="38CD2CF9" w14:textId="77777777" w:rsidTr="00BC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D0AB" w14:textId="711EBEFF" w:rsidR="0003082C" w:rsidRDefault="0003082C">
            <w:r>
              <w:t>19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FE46" w14:textId="77777777" w:rsidR="0003082C" w:rsidRDefault="0003082C">
            <w:r>
              <w:t>Garantija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8837" w14:textId="77777777" w:rsidR="0003082C" w:rsidRDefault="0003082C">
            <w:r>
              <w:t>Ne mažesnė nei 24 mėn.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92CA" w14:textId="77777777" w:rsidR="0003082C" w:rsidRDefault="0003082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7615" w14:textId="6D8C7AEC" w:rsidR="0003082C" w:rsidRDefault="0003082C"/>
        </w:tc>
      </w:tr>
      <w:tr w:rsidR="0003082C" w14:paraId="3A3B986A" w14:textId="2FB138EE" w:rsidTr="00BC63BF">
        <w:tc>
          <w:tcPr>
            <w:tcW w:w="4820" w:type="dxa"/>
            <w:gridSpan w:val="5"/>
          </w:tcPr>
          <w:p w14:paraId="21B48FAD" w14:textId="0FBC9B73" w:rsidR="0003082C" w:rsidRPr="00BC63BF" w:rsidRDefault="0003082C">
            <w:pPr>
              <w:rPr>
                <w:b/>
                <w:bCs/>
              </w:rPr>
            </w:pPr>
            <w:r w:rsidRPr="00BC63BF">
              <w:rPr>
                <w:b/>
                <w:bCs/>
              </w:rPr>
              <w:t>2. Regėjimo aštrumo tikrinimo ekranas</w:t>
            </w:r>
          </w:p>
        </w:tc>
        <w:tc>
          <w:tcPr>
            <w:tcW w:w="1984" w:type="dxa"/>
          </w:tcPr>
          <w:p w14:paraId="5A688364" w14:textId="77777777" w:rsidR="0003082C" w:rsidRDefault="0003082C"/>
        </w:tc>
        <w:tc>
          <w:tcPr>
            <w:tcW w:w="2552" w:type="dxa"/>
          </w:tcPr>
          <w:p w14:paraId="3CE1D99A" w14:textId="77777777" w:rsidR="0003082C" w:rsidRDefault="0003082C"/>
        </w:tc>
      </w:tr>
      <w:tr w:rsidR="0003082C" w14:paraId="3BDFB6E9" w14:textId="3F65CC4D" w:rsidTr="00BC63BF">
        <w:tc>
          <w:tcPr>
            <w:tcW w:w="704" w:type="dxa"/>
          </w:tcPr>
          <w:p w14:paraId="1B52DB2C" w14:textId="77777777" w:rsidR="0003082C" w:rsidRDefault="0003082C">
            <w:r>
              <w:t>1</w:t>
            </w:r>
          </w:p>
        </w:tc>
        <w:tc>
          <w:tcPr>
            <w:tcW w:w="1619" w:type="dxa"/>
            <w:gridSpan w:val="2"/>
          </w:tcPr>
          <w:p w14:paraId="54AEF775" w14:textId="77777777" w:rsidR="0003082C" w:rsidRDefault="0003082C">
            <w:r>
              <w:t>Įrenginio tipas</w:t>
            </w:r>
          </w:p>
        </w:tc>
        <w:tc>
          <w:tcPr>
            <w:tcW w:w="2497" w:type="dxa"/>
            <w:gridSpan w:val="2"/>
          </w:tcPr>
          <w:p w14:paraId="5758207D" w14:textId="77777777" w:rsidR="0003082C" w:rsidRDefault="0003082C">
            <w:r>
              <w:t>Automatinis regėjimo aštrumo tikrinimo ekranas su įmontuotu valdymo pultu</w:t>
            </w:r>
          </w:p>
        </w:tc>
        <w:tc>
          <w:tcPr>
            <w:tcW w:w="1984" w:type="dxa"/>
          </w:tcPr>
          <w:p w14:paraId="77833EBF" w14:textId="77777777" w:rsidR="0003082C" w:rsidRDefault="0003082C"/>
        </w:tc>
        <w:tc>
          <w:tcPr>
            <w:tcW w:w="2552" w:type="dxa"/>
          </w:tcPr>
          <w:p w14:paraId="3F5B7A44" w14:textId="77777777" w:rsidR="0003082C" w:rsidRDefault="0003082C"/>
        </w:tc>
      </w:tr>
      <w:tr w:rsidR="0003082C" w14:paraId="5F7D34C4" w14:textId="336E69CE" w:rsidTr="00BC63BF">
        <w:tc>
          <w:tcPr>
            <w:tcW w:w="704" w:type="dxa"/>
          </w:tcPr>
          <w:p w14:paraId="1078E0EA" w14:textId="77777777" w:rsidR="0003082C" w:rsidRDefault="0003082C">
            <w:r>
              <w:t>2</w:t>
            </w:r>
          </w:p>
        </w:tc>
        <w:tc>
          <w:tcPr>
            <w:tcW w:w="1619" w:type="dxa"/>
            <w:gridSpan w:val="2"/>
          </w:tcPr>
          <w:p w14:paraId="08592370" w14:textId="77777777" w:rsidR="0003082C" w:rsidRDefault="0003082C">
            <w:r>
              <w:t>Ekrano tipas</w:t>
            </w:r>
          </w:p>
        </w:tc>
        <w:tc>
          <w:tcPr>
            <w:tcW w:w="2497" w:type="dxa"/>
            <w:gridSpan w:val="2"/>
          </w:tcPr>
          <w:p w14:paraId="5EB13C87" w14:textId="77777777" w:rsidR="0003082C" w:rsidRDefault="0003082C">
            <w:r>
              <w:t>19 colių spalvotas TFT LCD ekranas arba lygiavertis</w:t>
            </w:r>
          </w:p>
        </w:tc>
        <w:tc>
          <w:tcPr>
            <w:tcW w:w="1984" w:type="dxa"/>
          </w:tcPr>
          <w:p w14:paraId="23DBE189" w14:textId="77777777" w:rsidR="0003082C" w:rsidRDefault="0003082C"/>
        </w:tc>
        <w:tc>
          <w:tcPr>
            <w:tcW w:w="2552" w:type="dxa"/>
          </w:tcPr>
          <w:p w14:paraId="2DDDDB47" w14:textId="77777777" w:rsidR="0003082C" w:rsidRDefault="0003082C"/>
        </w:tc>
      </w:tr>
      <w:tr w:rsidR="0003082C" w14:paraId="6C32EB64" w14:textId="33320BA9" w:rsidTr="00BC63BF">
        <w:tc>
          <w:tcPr>
            <w:tcW w:w="704" w:type="dxa"/>
          </w:tcPr>
          <w:p w14:paraId="615E231C" w14:textId="77777777" w:rsidR="0003082C" w:rsidRDefault="0003082C">
            <w:r>
              <w:lastRenderedPageBreak/>
              <w:t>3</w:t>
            </w:r>
          </w:p>
        </w:tc>
        <w:tc>
          <w:tcPr>
            <w:tcW w:w="1619" w:type="dxa"/>
            <w:gridSpan w:val="2"/>
          </w:tcPr>
          <w:p w14:paraId="7375D631" w14:textId="77777777" w:rsidR="0003082C" w:rsidRDefault="0003082C">
            <w:r>
              <w:t>Ekrano raiška</w:t>
            </w:r>
          </w:p>
        </w:tc>
        <w:tc>
          <w:tcPr>
            <w:tcW w:w="2497" w:type="dxa"/>
            <w:gridSpan w:val="2"/>
          </w:tcPr>
          <w:p w14:paraId="0AA6FAA8" w14:textId="345EC328" w:rsidR="0003082C" w:rsidRDefault="0003082C">
            <w:r>
              <w:t xml:space="preserve">Ne mažiau </w:t>
            </w:r>
            <w:r w:rsidRPr="00A07EC4">
              <w:t xml:space="preserve">1080 x 1920 </w:t>
            </w:r>
            <w:r>
              <w:t xml:space="preserve">pikseliai </w:t>
            </w:r>
          </w:p>
        </w:tc>
        <w:tc>
          <w:tcPr>
            <w:tcW w:w="1984" w:type="dxa"/>
          </w:tcPr>
          <w:p w14:paraId="43436830" w14:textId="77777777" w:rsidR="0003082C" w:rsidRDefault="0003082C"/>
        </w:tc>
        <w:tc>
          <w:tcPr>
            <w:tcW w:w="2552" w:type="dxa"/>
          </w:tcPr>
          <w:p w14:paraId="21F61635" w14:textId="77777777" w:rsidR="0003082C" w:rsidRDefault="0003082C"/>
        </w:tc>
      </w:tr>
      <w:tr w:rsidR="0003082C" w14:paraId="4479A754" w14:textId="78BEB17D" w:rsidTr="00BC63BF">
        <w:tc>
          <w:tcPr>
            <w:tcW w:w="704" w:type="dxa"/>
          </w:tcPr>
          <w:p w14:paraId="787D3B3C" w14:textId="77777777" w:rsidR="0003082C" w:rsidRDefault="0003082C">
            <w:r>
              <w:t>4</w:t>
            </w:r>
          </w:p>
        </w:tc>
        <w:tc>
          <w:tcPr>
            <w:tcW w:w="1619" w:type="dxa"/>
            <w:gridSpan w:val="2"/>
          </w:tcPr>
          <w:p w14:paraId="775659D1" w14:textId="77777777" w:rsidR="0003082C" w:rsidRDefault="0003082C">
            <w:r>
              <w:t>Chartų dydžio reguliavimas</w:t>
            </w:r>
          </w:p>
        </w:tc>
        <w:tc>
          <w:tcPr>
            <w:tcW w:w="2497" w:type="dxa"/>
            <w:gridSpan w:val="2"/>
          </w:tcPr>
          <w:p w14:paraId="46C08BDB" w14:textId="27B4543F" w:rsidR="0003082C" w:rsidRDefault="0003082C">
            <w:r>
              <w:t xml:space="preserve">Automatinis pritaikymas pagal atstumą nuo 1,5m iki 6 m </w:t>
            </w:r>
          </w:p>
        </w:tc>
        <w:tc>
          <w:tcPr>
            <w:tcW w:w="1984" w:type="dxa"/>
          </w:tcPr>
          <w:p w14:paraId="142999D3" w14:textId="77777777" w:rsidR="0003082C" w:rsidRDefault="0003082C"/>
        </w:tc>
        <w:tc>
          <w:tcPr>
            <w:tcW w:w="2552" w:type="dxa"/>
          </w:tcPr>
          <w:p w14:paraId="46ABF821" w14:textId="77777777" w:rsidR="0003082C" w:rsidRDefault="0003082C"/>
        </w:tc>
      </w:tr>
      <w:tr w:rsidR="0003082C" w14:paraId="196CB08A" w14:textId="4E5ADD3C" w:rsidTr="00BC63BF">
        <w:tc>
          <w:tcPr>
            <w:tcW w:w="704" w:type="dxa"/>
          </w:tcPr>
          <w:p w14:paraId="0A151D88" w14:textId="77777777" w:rsidR="0003082C" w:rsidRDefault="0003082C">
            <w:r>
              <w:t>5</w:t>
            </w:r>
          </w:p>
        </w:tc>
        <w:tc>
          <w:tcPr>
            <w:tcW w:w="1619" w:type="dxa"/>
            <w:gridSpan w:val="2"/>
          </w:tcPr>
          <w:p w14:paraId="671A9FFA" w14:textId="77777777" w:rsidR="0003082C" w:rsidRDefault="0003082C">
            <w:r>
              <w:t>Testai ir diagramos</w:t>
            </w:r>
          </w:p>
        </w:tc>
        <w:tc>
          <w:tcPr>
            <w:tcW w:w="2497" w:type="dxa"/>
            <w:gridSpan w:val="2"/>
          </w:tcPr>
          <w:p w14:paraId="03783528" w14:textId="5315D0F7" w:rsidR="0003082C" w:rsidRDefault="0003082C">
            <w:r>
              <w:t xml:space="preserve">Snellen, ETDRS, Landolt C, Tumbling E, astigmatizmo testas, raudona/žalia, stereotestai, spalvų matymo testai, naktinio matymo simuliacija </w:t>
            </w:r>
          </w:p>
        </w:tc>
        <w:tc>
          <w:tcPr>
            <w:tcW w:w="1984" w:type="dxa"/>
          </w:tcPr>
          <w:p w14:paraId="421AB5F6" w14:textId="77777777" w:rsidR="0003082C" w:rsidRDefault="0003082C"/>
        </w:tc>
        <w:tc>
          <w:tcPr>
            <w:tcW w:w="2552" w:type="dxa"/>
          </w:tcPr>
          <w:p w14:paraId="0EE61912" w14:textId="77777777" w:rsidR="0003082C" w:rsidRDefault="0003082C"/>
        </w:tc>
      </w:tr>
      <w:tr w:rsidR="0003082C" w14:paraId="71CC08CB" w14:textId="2C5C8BF3" w:rsidTr="00BC63BF">
        <w:tc>
          <w:tcPr>
            <w:tcW w:w="704" w:type="dxa"/>
          </w:tcPr>
          <w:p w14:paraId="79BD689C" w14:textId="77777777" w:rsidR="0003082C" w:rsidRDefault="0003082C">
            <w:r>
              <w:t>6</w:t>
            </w:r>
          </w:p>
        </w:tc>
        <w:tc>
          <w:tcPr>
            <w:tcW w:w="1619" w:type="dxa"/>
            <w:gridSpan w:val="2"/>
          </w:tcPr>
          <w:p w14:paraId="726317A3" w14:textId="77777777" w:rsidR="0003082C" w:rsidRDefault="0003082C">
            <w:r>
              <w:t>Automatinė šviesumo korekcija</w:t>
            </w:r>
          </w:p>
        </w:tc>
        <w:tc>
          <w:tcPr>
            <w:tcW w:w="2497" w:type="dxa"/>
            <w:gridSpan w:val="2"/>
          </w:tcPr>
          <w:p w14:paraId="5E8EC8DD" w14:textId="046F1602" w:rsidR="0003082C" w:rsidRDefault="0003082C">
            <w:r>
              <w:t xml:space="preserve">Integruotas aplinkos šviesumo sensorius </w:t>
            </w:r>
          </w:p>
        </w:tc>
        <w:tc>
          <w:tcPr>
            <w:tcW w:w="1984" w:type="dxa"/>
          </w:tcPr>
          <w:p w14:paraId="03DC5DFA" w14:textId="77777777" w:rsidR="0003082C" w:rsidRDefault="0003082C"/>
        </w:tc>
        <w:tc>
          <w:tcPr>
            <w:tcW w:w="2552" w:type="dxa"/>
          </w:tcPr>
          <w:p w14:paraId="7571BCE5" w14:textId="77777777" w:rsidR="0003082C" w:rsidRDefault="0003082C"/>
        </w:tc>
      </w:tr>
      <w:tr w:rsidR="0003082C" w14:paraId="5D76F82E" w14:textId="2768924E" w:rsidTr="00BC63BF">
        <w:tc>
          <w:tcPr>
            <w:tcW w:w="704" w:type="dxa"/>
          </w:tcPr>
          <w:p w14:paraId="3B7A5778" w14:textId="77777777" w:rsidR="0003082C" w:rsidRDefault="0003082C">
            <w:r>
              <w:t>7</w:t>
            </w:r>
          </w:p>
        </w:tc>
        <w:tc>
          <w:tcPr>
            <w:tcW w:w="1619" w:type="dxa"/>
            <w:gridSpan w:val="2"/>
          </w:tcPr>
          <w:p w14:paraId="5F7A7D05" w14:textId="77777777" w:rsidR="0003082C" w:rsidRDefault="0003082C">
            <w:r>
              <w:t>Valdymas</w:t>
            </w:r>
          </w:p>
        </w:tc>
        <w:tc>
          <w:tcPr>
            <w:tcW w:w="2497" w:type="dxa"/>
            <w:gridSpan w:val="2"/>
          </w:tcPr>
          <w:p w14:paraId="791B0E44" w14:textId="77777777" w:rsidR="0003082C" w:rsidRDefault="0003082C">
            <w:r>
              <w:t>Integruotas nuotolinio valdymo pultas su LCD ekranu</w:t>
            </w:r>
          </w:p>
        </w:tc>
        <w:tc>
          <w:tcPr>
            <w:tcW w:w="1984" w:type="dxa"/>
          </w:tcPr>
          <w:p w14:paraId="0ACE15B0" w14:textId="77777777" w:rsidR="0003082C" w:rsidRDefault="0003082C"/>
        </w:tc>
        <w:tc>
          <w:tcPr>
            <w:tcW w:w="2552" w:type="dxa"/>
          </w:tcPr>
          <w:p w14:paraId="71C19093" w14:textId="77777777" w:rsidR="0003082C" w:rsidRDefault="0003082C"/>
        </w:tc>
      </w:tr>
      <w:tr w:rsidR="0003082C" w14:paraId="5E3EDB51" w14:textId="29D45A3B" w:rsidTr="00BC63BF">
        <w:tc>
          <w:tcPr>
            <w:tcW w:w="704" w:type="dxa"/>
          </w:tcPr>
          <w:p w14:paraId="381BE1F1" w14:textId="77777777" w:rsidR="0003082C" w:rsidRDefault="0003082C">
            <w:r>
              <w:t>8</w:t>
            </w:r>
          </w:p>
        </w:tc>
        <w:tc>
          <w:tcPr>
            <w:tcW w:w="1619" w:type="dxa"/>
            <w:gridSpan w:val="2"/>
          </w:tcPr>
          <w:p w14:paraId="20B79D3D" w14:textId="77777777" w:rsidR="0003082C" w:rsidRDefault="0003082C">
            <w:r>
              <w:t>Programavimo funkcija</w:t>
            </w:r>
          </w:p>
        </w:tc>
        <w:tc>
          <w:tcPr>
            <w:tcW w:w="2497" w:type="dxa"/>
            <w:gridSpan w:val="2"/>
          </w:tcPr>
          <w:p w14:paraId="3F17F9F6" w14:textId="77777777" w:rsidR="0003082C" w:rsidRDefault="0003082C">
            <w:r>
              <w:t>Galimybė iš anksto nustatyti dažniausiai naudojamus testų režimus</w:t>
            </w:r>
          </w:p>
        </w:tc>
        <w:tc>
          <w:tcPr>
            <w:tcW w:w="1984" w:type="dxa"/>
          </w:tcPr>
          <w:p w14:paraId="145E566E" w14:textId="77777777" w:rsidR="0003082C" w:rsidRDefault="0003082C"/>
        </w:tc>
        <w:tc>
          <w:tcPr>
            <w:tcW w:w="2552" w:type="dxa"/>
          </w:tcPr>
          <w:p w14:paraId="5296429A" w14:textId="77777777" w:rsidR="0003082C" w:rsidRDefault="0003082C"/>
        </w:tc>
      </w:tr>
      <w:tr w:rsidR="0003082C" w14:paraId="5CE32EFE" w14:textId="6985FE7C" w:rsidTr="00BC63BF">
        <w:tc>
          <w:tcPr>
            <w:tcW w:w="704" w:type="dxa"/>
          </w:tcPr>
          <w:p w14:paraId="2C70A37E" w14:textId="77777777" w:rsidR="0003082C" w:rsidRDefault="0003082C">
            <w:r>
              <w:t>9</w:t>
            </w:r>
          </w:p>
        </w:tc>
        <w:tc>
          <w:tcPr>
            <w:tcW w:w="1619" w:type="dxa"/>
            <w:gridSpan w:val="2"/>
          </w:tcPr>
          <w:p w14:paraId="783CF648" w14:textId="77777777" w:rsidR="0003082C" w:rsidRDefault="0003082C">
            <w:r>
              <w:t>Ryšiai</w:t>
            </w:r>
          </w:p>
        </w:tc>
        <w:tc>
          <w:tcPr>
            <w:tcW w:w="2497" w:type="dxa"/>
            <w:gridSpan w:val="2"/>
          </w:tcPr>
          <w:p w14:paraId="55C11C5E" w14:textId="3BE526F8" w:rsidR="0003082C" w:rsidRDefault="0003082C">
            <w:r>
              <w:t>USB arba LAN</w:t>
            </w:r>
          </w:p>
        </w:tc>
        <w:tc>
          <w:tcPr>
            <w:tcW w:w="1984" w:type="dxa"/>
          </w:tcPr>
          <w:p w14:paraId="16F95698" w14:textId="77777777" w:rsidR="0003082C" w:rsidRDefault="0003082C"/>
        </w:tc>
        <w:tc>
          <w:tcPr>
            <w:tcW w:w="2552" w:type="dxa"/>
          </w:tcPr>
          <w:p w14:paraId="5480D481" w14:textId="77777777" w:rsidR="0003082C" w:rsidRDefault="0003082C"/>
        </w:tc>
      </w:tr>
      <w:tr w:rsidR="0003082C" w14:paraId="5F8043A3" w14:textId="6D65438F" w:rsidTr="00BC63BF">
        <w:tc>
          <w:tcPr>
            <w:tcW w:w="704" w:type="dxa"/>
          </w:tcPr>
          <w:p w14:paraId="128EBAB7" w14:textId="77777777" w:rsidR="0003082C" w:rsidRDefault="0003082C">
            <w:r>
              <w:t>10</w:t>
            </w:r>
          </w:p>
        </w:tc>
        <w:tc>
          <w:tcPr>
            <w:tcW w:w="1619" w:type="dxa"/>
            <w:gridSpan w:val="2"/>
          </w:tcPr>
          <w:p w14:paraId="089DBC4D" w14:textId="77777777" w:rsidR="0003082C" w:rsidRDefault="0003082C">
            <w:r>
              <w:t>Energijos sąnaudos</w:t>
            </w:r>
          </w:p>
        </w:tc>
        <w:tc>
          <w:tcPr>
            <w:tcW w:w="2497" w:type="dxa"/>
            <w:gridSpan w:val="2"/>
          </w:tcPr>
          <w:p w14:paraId="264D83D5" w14:textId="2CC11B67" w:rsidR="0003082C" w:rsidRDefault="0003082C">
            <w:r>
              <w:t>Ne daugiau kaip 80 W</w:t>
            </w:r>
          </w:p>
        </w:tc>
        <w:tc>
          <w:tcPr>
            <w:tcW w:w="1984" w:type="dxa"/>
          </w:tcPr>
          <w:p w14:paraId="074920BA" w14:textId="77777777" w:rsidR="0003082C" w:rsidRDefault="0003082C"/>
        </w:tc>
        <w:tc>
          <w:tcPr>
            <w:tcW w:w="2552" w:type="dxa"/>
          </w:tcPr>
          <w:p w14:paraId="60DDB7F6" w14:textId="77777777" w:rsidR="0003082C" w:rsidRDefault="0003082C"/>
        </w:tc>
      </w:tr>
      <w:tr w:rsidR="0003082C" w14:paraId="0362D22D" w14:textId="34E751AD" w:rsidTr="00BC63BF">
        <w:tc>
          <w:tcPr>
            <w:tcW w:w="704" w:type="dxa"/>
          </w:tcPr>
          <w:p w14:paraId="56AFB1E9" w14:textId="77777777" w:rsidR="0003082C" w:rsidRDefault="0003082C">
            <w:r>
              <w:t>11</w:t>
            </w:r>
          </w:p>
        </w:tc>
        <w:tc>
          <w:tcPr>
            <w:tcW w:w="1619" w:type="dxa"/>
            <w:gridSpan w:val="2"/>
          </w:tcPr>
          <w:p w14:paraId="2D490E7D" w14:textId="77777777" w:rsidR="0003082C" w:rsidRDefault="0003082C">
            <w:r>
              <w:t>Maitinimo šaltinis</w:t>
            </w:r>
          </w:p>
        </w:tc>
        <w:tc>
          <w:tcPr>
            <w:tcW w:w="2497" w:type="dxa"/>
            <w:gridSpan w:val="2"/>
          </w:tcPr>
          <w:p w14:paraId="66BD98E4" w14:textId="77777777" w:rsidR="0003082C" w:rsidRDefault="0003082C">
            <w:r>
              <w:t>100-240VAC, 50/60Hz</w:t>
            </w:r>
          </w:p>
        </w:tc>
        <w:tc>
          <w:tcPr>
            <w:tcW w:w="1984" w:type="dxa"/>
          </w:tcPr>
          <w:p w14:paraId="11E7B936" w14:textId="77777777" w:rsidR="0003082C" w:rsidRDefault="0003082C"/>
        </w:tc>
        <w:tc>
          <w:tcPr>
            <w:tcW w:w="2552" w:type="dxa"/>
          </w:tcPr>
          <w:p w14:paraId="2935369C" w14:textId="77777777" w:rsidR="0003082C" w:rsidRDefault="0003082C"/>
        </w:tc>
      </w:tr>
      <w:tr w:rsidR="0003082C" w14:paraId="500B1079" w14:textId="797CD390" w:rsidTr="00BC63BF">
        <w:tc>
          <w:tcPr>
            <w:tcW w:w="704" w:type="dxa"/>
          </w:tcPr>
          <w:p w14:paraId="0125C08C" w14:textId="77777777" w:rsidR="0003082C" w:rsidRDefault="0003082C">
            <w:r>
              <w:t>12</w:t>
            </w:r>
          </w:p>
        </w:tc>
        <w:tc>
          <w:tcPr>
            <w:tcW w:w="1619" w:type="dxa"/>
            <w:gridSpan w:val="2"/>
          </w:tcPr>
          <w:p w14:paraId="2058772E" w14:textId="77777777" w:rsidR="0003082C" w:rsidRDefault="0003082C">
            <w:r>
              <w:t>Matmenys (Aukštis x Plotis x Gylis)</w:t>
            </w:r>
          </w:p>
        </w:tc>
        <w:tc>
          <w:tcPr>
            <w:tcW w:w="2497" w:type="dxa"/>
            <w:gridSpan w:val="2"/>
          </w:tcPr>
          <w:p w14:paraId="7CE0DBA7" w14:textId="2795F8F3" w:rsidR="0003082C" w:rsidRDefault="0003082C">
            <w:r>
              <w:t>470 x 800 x 90 mm,  ± 20mm</w:t>
            </w:r>
          </w:p>
        </w:tc>
        <w:tc>
          <w:tcPr>
            <w:tcW w:w="1984" w:type="dxa"/>
          </w:tcPr>
          <w:p w14:paraId="2FCFBB34" w14:textId="77777777" w:rsidR="0003082C" w:rsidRDefault="0003082C"/>
        </w:tc>
        <w:tc>
          <w:tcPr>
            <w:tcW w:w="2552" w:type="dxa"/>
          </w:tcPr>
          <w:p w14:paraId="44CD33CC" w14:textId="77777777" w:rsidR="0003082C" w:rsidRDefault="0003082C"/>
        </w:tc>
      </w:tr>
      <w:tr w:rsidR="0003082C" w14:paraId="701CFA7B" w14:textId="0F48F5F3" w:rsidTr="00BC63BF">
        <w:tc>
          <w:tcPr>
            <w:tcW w:w="704" w:type="dxa"/>
          </w:tcPr>
          <w:p w14:paraId="5383CF8B" w14:textId="77777777" w:rsidR="0003082C" w:rsidRDefault="0003082C">
            <w:r>
              <w:t>13</w:t>
            </w:r>
          </w:p>
        </w:tc>
        <w:tc>
          <w:tcPr>
            <w:tcW w:w="1619" w:type="dxa"/>
            <w:gridSpan w:val="2"/>
          </w:tcPr>
          <w:p w14:paraId="02BDDC52" w14:textId="77777777" w:rsidR="0003082C" w:rsidRDefault="0003082C">
            <w:r>
              <w:t>Svoris</w:t>
            </w:r>
          </w:p>
        </w:tc>
        <w:tc>
          <w:tcPr>
            <w:tcW w:w="2497" w:type="dxa"/>
            <w:gridSpan w:val="2"/>
          </w:tcPr>
          <w:p w14:paraId="48B9DA94" w14:textId="7641CB9C" w:rsidR="0003082C" w:rsidRDefault="0003082C">
            <w:r>
              <w:t>Ne daugiau kaip 12 kg</w:t>
            </w:r>
          </w:p>
        </w:tc>
        <w:tc>
          <w:tcPr>
            <w:tcW w:w="1984" w:type="dxa"/>
          </w:tcPr>
          <w:p w14:paraId="6DE458B6" w14:textId="77777777" w:rsidR="0003082C" w:rsidRDefault="0003082C"/>
        </w:tc>
        <w:tc>
          <w:tcPr>
            <w:tcW w:w="2552" w:type="dxa"/>
          </w:tcPr>
          <w:p w14:paraId="7D1020C6" w14:textId="77777777" w:rsidR="0003082C" w:rsidRDefault="0003082C"/>
        </w:tc>
      </w:tr>
      <w:tr w:rsidR="0003082C" w14:paraId="4D19FBC6" w14:textId="6EC6404A" w:rsidTr="00BC63BF">
        <w:tc>
          <w:tcPr>
            <w:tcW w:w="704" w:type="dxa"/>
          </w:tcPr>
          <w:p w14:paraId="22C23353" w14:textId="77777777" w:rsidR="0003082C" w:rsidRDefault="0003082C">
            <w:r>
              <w:t>14</w:t>
            </w:r>
          </w:p>
        </w:tc>
        <w:tc>
          <w:tcPr>
            <w:tcW w:w="1619" w:type="dxa"/>
            <w:gridSpan w:val="2"/>
          </w:tcPr>
          <w:p w14:paraId="0F37CDB3" w14:textId="77777777" w:rsidR="0003082C" w:rsidRDefault="0003082C">
            <w:r>
              <w:t>Garantija</w:t>
            </w:r>
          </w:p>
        </w:tc>
        <w:tc>
          <w:tcPr>
            <w:tcW w:w="2497" w:type="dxa"/>
            <w:gridSpan w:val="2"/>
          </w:tcPr>
          <w:p w14:paraId="6ADAF7A2" w14:textId="77777777" w:rsidR="0003082C" w:rsidRDefault="0003082C">
            <w:r>
              <w:t>Ne mažesnė nei 24 mėn.</w:t>
            </w:r>
          </w:p>
        </w:tc>
        <w:tc>
          <w:tcPr>
            <w:tcW w:w="1984" w:type="dxa"/>
          </w:tcPr>
          <w:p w14:paraId="7485ADD1" w14:textId="77777777" w:rsidR="0003082C" w:rsidRDefault="0003082C"/>
        </w:tc>
        <w:tc>
          <w:tcPr>
            <w:tcW w:w="2552" w:type="dxa"/>
          </w:tcPr>
          <w:p w14:paraId="469D5A88" w14:textId="77777777" w:rsidR="0003082C" w:rsidRDefault="0003082C"/>
        </w:tc>
      </w:tr>
      <w:tr w:rsidR="0003082C" w14:paraId="4B568E07" w14:textId="1DA6F2CB" w:rsidTr="00BC63BF">
        <w:tc>
          <w:tcPr>
            <w:tcW w:w="704" w:type="dxa"/>
          </w:tcPr>
          <w:p w14:paraId="78DCC207" w14:textId="77777777" w:rsidR="0003082C" w:rsidRDefault="0003082C">
            <w:r>
              <w:t>15</w:t>
            </w:r>
          </w:p>
        </w:tc>
        <w:tc>
          <w:tcPr>
            <w:tcW w:w="1619" w:type="dxa"/>
            <w:gridSpan w:val="2"/>
          </w:tcPr>
          <w:p w14:paraId="480C8459" w14:textId="77777777" w:rsidR="0003082C" w:rsidRDefault="0003082C">
            <w:r>
              <w:t>Sertifikatai</w:t>
            </w:r>
          </w:p>
        </w:tc>
        <w:tc>
          <w:tcPr>
            <w:tcW w:w="2497" w:type="dxa"/>
            <w:gridSpan w:val="2"/>
          </w:tcPr>
          <w:p w14:paraId="233E2346" w14:textId="552D245E" w:rsidR="0003082C" w:rsidRDefault="0003082C">
            <w:r>
              <w:t>CE žymėjimas</w:t>
            </w:r>
          </w:p>
        </w:tc>
        <w:tc>
          <w:tcPr>
            <w:tcW w:w="1984" w:type="dxa"/>
          </w:tcPr>
          <w:p w14:paraId="4E13ED99" w14:textId="77777777" w:rsidR="0003082C" w:rsidRDefault="0003082C"/>
        </w:tc>
        <w:tc>
          <w:tcPr>
            <w:tcW w:w="2552" w:type="dxa"/>
          </w:tcPr>
          <w:p w14:paraId="28BD11FD" w14:textId="77777777" w:rsidR="0003082C" w:rsidRDefault="0003082C"/>
        </w:tc>
      </w:tr>
      <w:tr w:rsidR="00F825CE" w14:paraId="687A0903" w14:textId="7D235B72" w:rsidTr="00BC63BF">
        <w:tc>
          <w:tcPr>
            <w:tcW w:w="9356" w:type="dxa"/>
            <w:gridSpan w:val="7"/>
          </w:tcPr>
          <w:p w14:paraId="5078139B" w14:textId="22C64D75" w:rsidR="00F825CE" w:rsidRPr="00BC63BF" w:rsidRDefault="00F825CE">
            <w:pPr>
              <w:rPr>
                <w:b/>
                <w:bCs/>
              </w:rPr>
            </w:pPr>
            <w:r w:rsidRPr="00BC63BF">
              <w:rPr>
                <w:b/>
                <w:bCs/>
              </w:rPr>
              <w:t>3. LED oftalmoskopas su įkrovikliu ir stalo laikikliu</w:t>
            </w:r>
          </w:p>
        </w:tc>
      </w:tr>
      <w:tr w:rsidR="00F825CE" w14:paraId="245532EA" w14:textId="2995106E" w:rsidTr="00BC63BF">
        <w:tc>
          <w:tcPr>
            <w:tcW w:w="704" w:type="dxa"/>
          </w:tcPr>
          <w:p w14:paraId="2CB89946" w14:textId="77777777" w:rsidR="00F825CE" w:rsidRDefault="00F825CE">
            <w:r>
              <w:t>1</w:t>
            </w:r>
          </w:p>
        </w:tc>
        <w:tc>
          <w:tcPr>
            <w:tcW w:w="1559" w:type="dxa"/>
          </w:tcPr>
          <w:p w14:paraId="40DCDC76" w14:textId="77777777" w:rsidR="00F825CE" w:rsidRDefault="00F825CE">
            <w:r>
              <w:t>Įrenginio tipas</w:t>
            </w:r>
          </w:p>
        </w:tc>
        <w:tc>
          <w:tcPr>
            <w:tcW w:w="2557" w:type="dxa"/>
            <w:gridSpan w:val="3"/>
          </w:tcPr>
          <w:p w14:paraId="74026006" w14:textId="56B61C6F" w:rsidR="00F825CE" w:rsidRDefault="00F825CE">
            <w:r>
              <w:t>Oftalmoskopas su LED apšvietimu, įkraunamas</w:t>
            </w:r>
          </w:p>
        </w:tc>
        <w:tc>
          <w:tcPr>
            <w:tcW w:w="1984" w:type="dxa"/>
          </w:tcPr>
          <w:p w14:paraId="7EDE2373" w14:textId="77777777" w:rsidR="00F825CE" w:rsidRDefault="00F825CE"/>
        </w:tc>
        <w:tc>
          <w:tcPr>
            <w:tcW w:w="2552" w:type="dxa"/>
          </w:tcPr>
          <w:p w14:paraId="56A40DBF" w14:textId="77777777" w:rsidR="00F825CE" w:rsidRDefault="00F825CE"/>
        </w:tc>
      </w:tr>
      <w:tr w:rsidR="00F825CE" w14:paraId="25AFD5E8" w14:textId="6EB044A8" w:rsidTr="00BC63BF">
        <w:tc>
          <w:tcPr>
            <w:tcW w:w="704" w:type="dxa"/>
          </w:tcPr>
          <w:p w14:paraId="738F0B8E" w14:textId="77777777" w:rsidR="00F825CE" w:rsidRDefault="00F825CE">
            <w:r>
              <w:lastRenderedPageBreak/>
              <w:t>2</w:t>
            </w:r>
          </w:p>
        </w:tc>
        <w:tc>
          <w:tcPr>
            <w:tcW w:w="1559" w:type="dxa"/>
          </w:tcPr>
          <w:p w14:paraId="51BB2A8A" w14:textId="77777777" w:rsidR="00F825CE" w:rsidRDefault="00F825CE">
            <w:r>
              <w:t>Optinė sistema</w:t>
            </w:r>
          </w:p>
        </w:tc>
        <w:tc>
          <w:tcPr>
            <w:tcW w:w="2557" w:type="dxa"/>
            <w:gridSpan w:val="3"/>
          </w:tcPr>
          <w:p w14:paraId="145BD5F7" w14:textId="2E4A9A68" w:rsidR="00F825CE" w:rsidRDefault="00F825CE">
            <w:r>
              <w:t>Asferinė optinė sistema (AOS), pašalinanti ragenos ir rainelės atspindžius arba analogiška</w:t>
            </w:r>
          </w:p>
        </w:tc>
        <w:tc>
          <w:tcPr>
            <w:tcW w:w="1984" w:type="dxa"/>
          </w:tcPr>
          <w:p w14:paraId="2B58971F" w14:textId="77777777" w:rsidR="00F825CE" w:rsidRDefault="00F825CE"/>
        </w:tc>
        <w:tc>
          <w:tcPr>
            <w:tcW w:w="2552" w:type="dxa"/>
          </w:tcPr>
          <w:p w14:paraId="7B46CCED" w14:textId="77777777" w:rsidR="00F825CE" w:rsidRDefault="00F825CE"/>
        </w:tc>
      </w:tr>
      <w:tr w:rsidR="00F825CE" w14:paraId="21AE9753" w14:textId="66308F84" w:rsidTr="00BC63BF">
        <w:tc>
          <w:tcPr>
            <w:tcW w:w="704" w:type="dxa"/>
          </w:tcPr>
          <w:p w14:paraId="65ADFD05" w14:textId="77777777" w:rsidR="00F825CE" w:rsidRDefault="00F825CE">
            <w:r>
              <w:t>3</w:t>
            </w:r>
          </w:p>
        </w:tc>
        <w:tc>
          <w:tcPr>
            <w:tcW w:w="1559" w:type="dxa"/>
          </w:tcPr>
          <w:p w14:paraId="5ED09D8E" w14:textId="77777777" w:rsidR="00F825CE" w:rsidRDefault="00F825CE">
            <w:r>
              <w:t>Dioptrijų diapazonas</w:t>
            </w:r>
          </w:p>
        </w:tc>
        <w:tc>
          <w:tcPr>
            <w:tcW w:w="2557" w:type="dxa"/>
            <w:gridSpan w:val="3"/>
          </w:tcPr>
          <w:p w14:paraId="04392A47" w14:textId="77777777" w:rsidR="00F825CE" w:rsidRDefault="00F825CE">
            <w:r>
              <w:t>Nuo -35 D iki +40 D, 27 vienetiniai žingsniai</w:t>
            </w:r>
          </w:p>
        </w:tc>
        <w:tc>
          <w:tcPr>
            <w:tcW w:w="1984" w:type="dxa"/>
          </w:tcPr>
          <w:p w14:paraId="2063DF3C" w14:textId="77777777" w:rsidR="00F825CE" w:rsidRDefault="00F825CE"/>
        </w:tc>
        <w:tc>
          <w:tcPr>
            <w:tcW w:w="2552" w:type="dxa"/>
          </w:tcPr>
          <w:p w14:paraId="6FFE98B0" w14:textId="77777777" w:rsidR="00F825CE" w:rsidRDefault="00F825CE"/>
        </w:tc>
      </w:tr>
      <w:tr w:rsidR="00F825CE" w14:paraId="50F5EAC3" w14:textId="15347AB2" w:rsidTr="00BC63BF">
        <w:tc>
          <w:tcPr>
            <w:tcW w:w="704" w:type="dxa"/>
          </w:tcPr>
          <w:p w14:paraId="41F01DF3" w14:textId="77777777" w:rsidR="00F825CE" w:rsidRDefault="00F825CE">
            <w:r>
              <w:t>4</w:t>
            </w:r>
          </w:p>
        </w:tc>
        <w:tc>
          <w:tcPr>
            <w:tcW w:w="1559" w:type="dxa"/>
          </w:tcPr>
          <w:p w14:paraId="33B9C21A" w14:textId="77777777" w:rsidR="00F825CE" w:rsidRDefault="00F825CE">
            <w:r>
              <w:t>Diafragmų skaičius</w:t>
            </w:r>
          </w:p>
        </w:tc>
        <w:tc>
          <w:tcPr>
            <w:tcW w:w="2557" w:type="dxa"/>
            <w:gridSpan w:val="3"/>
          </w:tcPr>
          <w:p w14:paraId="39A17B29" w14:textId="69299BE0" w:rsidR="00F825CE" w:rsidRPr="00A436C2" w:rsidRDefault="00F825CE" w:rsidP="00A436C2">
            <w:r>
              <w:t>6 skirtingos diafragmos, įskaitant raudonai laisvą filtra (</w:t>
            </w:r>
            <w:r w:rsidRPr="00A436C2">
              <w:t>optinis filtras, blokuojantis raudoną šviesą ir praleidžiantis žalią (apie 500–570 nm), didinantis kraujagyslių ir nervinių skaidulų kontrasto matomumą akių tyrimuose</w:t>
            </w:r>
            <w:r>
              <w:t>)</w:t>
            </w:r>
          </w:p>
          <w:p w14:paraId="78583C94" w14:textId="02FEACEA" w:rsidR="00F825CE" w:rsidRDefault="00F825CE"/>
        </w:tc>
        <w:tc>
          <w:tcPr>
            <w:tcW w:w="1984" w:type="dxa"/>
          </w:tcPr>
          <w:p w14:paraId="3759C6F0" w14:textId="77777777" w:rsidR="00F825CE" w:rsidRDefault="00F825CE" w:rsidP="00A436C2"/>
        </w:tc>
        <w:tc>
          <w:tcPr>
            <w:tcW w:w="2552" w:type="dxa"/>
          </w:tcPr>
          <w:p w14:paraId="1953C1BA" w14:textId="77777777" w:rsidR="00F825CE" w:rsidRDefault="00F825CE" w:rsidP="00A436C2"/>
        </w:tc>
      </w:tr>
      <w:tr w:rsidR="00F825CE" w14:paraId="00168AEC" w14:textId="3D3BC5DA" w:rsidTr="00BC63BF">
        <w:tc>
          <w:tcPr>
            <w:tcW w:w="704" w:type="dxa"/>
          </w:tcPr>
          <w:p w14:paraId="7C427973" w14:textId="7FA05CE1" w:rsidR="00F825CE" w:rsidRDefault="00F825CE">
            <w:r>
              <w:t>5</w:t>
            </w:r>
          </w:p>
        </w:tc>
        <w:tc>
          <w:tcPr>
            <w:tcW w:w="1559" w:type="dxa"/>
          </w:tcPr>
          <w:p w14:paraId="1D3A231F" w14:textId="2F1148D7" w:rsidR="00F825CE" w:rsidRDefault="00F825CE">
            <w:r>
              <w:t>Svoris</w:t>
            </w:r>
          </w:p>
        </w:tc>
        <w:tc>
          <w:tcPr>
            <w:tcW w:w="2557" w:type="dxa"/>
            <w:gridSpan w:val="3"/>
          </w:tcPr>
          <w:p w14:paraId="5A6216EE" w14:textId="21456E2C" w:rsidR="00F825CE" w:rsidRDefault="00F825CE">
            <w:r>
              <w:t>Ne daugiau 80g.</w:t>
            </w:r>
          </w:p>
        </w:tc>
        <w:tc>
          <w:tcPr>
            <w:tcW w:w="1984" w:type="dxa"/>
          </w:tcPr>
          <w:p w14:paraId="2FD24441" w14:textId="77777777" w:rsidR="00F825CE" w:rsidRDefault="00F825CE"/>
        </w:tc>
        <w:tc>
          <w:tcPr>
            <w:tcW w:w="2552" w:type="dxa"/>
          </w:tcPr>
          <w:p w14:paraId="39220866" w14:textId="77777777" w:rsidR="00F825CE" w:rsidRDefault="00F825CE"/>
        </w:tc>
      </w:tr>
      <w:tr w:rsidR="00F825CE" w14:paraId="3C13E43D" w14:textId="69A9007A" w:rsidTr="00BC63BF">
        <w:tc>
          <w:tcPr>
            <w:tcW w:w="704" w:type="dxa"/>
          </w:tcPr>
          <w:p w14:paraId="053C2A30" w14:textId="28B17482" w:rsidR="00F825CE" w:rsidRDefault="00F825CE">
            <w:r>
              <w:t>6</w:t>
            </w:r>
          </w:p>
        </w:tc>
        <w:tc>
          <w:tcPr>
            <w:tcW w:w="1559" w:type="dxa"/>
          </w:tcPr>
          <w:p w14:paraId="702B23C3" w14:textId="77777777" w:rsidR="00F825CE" w:rsidRDefault="00F825CE">
            <w:r>
              <w:t>Apšvietimo šaltinis</w:t>
            </w:r>
          </w:p>
        </w:tc>
        <w:tc>
          <w:tcPr>
            <w:tcW w:w="2557" w:type="dxa"/>
            <w:gridSpan w:val="3"/>
          </w:tcPr>
          <w:p w14:paraId="4207F61D" w14:textId="167E48EC" w:rsidR="00F825CE" w:rsidRDefault="00F825CE">
            <w:r>
              <w:t>LED HQ, spalvinės temperatūros apie 3500 K, CRI &gt; 90</w:t>
            </w:r>
          </w:p>
        </w:tc>
        <w:tc>
          <w:tcPr>
            <w:tcW w:w="1984" w:type="dxa"/>
          </w:tcPr>
          <w:p w14:paraId="4F8D03E2" w14:textId="77777777" w:rsidR="00F825CE" w:rsidRDefault="00F825CE"/>
        </w:tc>
        <w:tc>
          <w:tcPr>
            <w:tcW w:w="2552" w:type="dxa"/>
          </w:tcPr>
          <w:p w14:paraId="138436D8" w14:textId="77777777" w:rsidR="00F825CE" w:rsidRDefault="00F825CE"/>
        </w:tc>
      </w:tr>
      <w:tr w:rsidR="00F825CE" w14:paraId="46CCA46D" w14:textId="5238ACDF" w:rsidTr="00BC63BF">
        <w:tc>
          <w:tcPr>
            <w:tcW w:w="704" w:type="dxa"/>
          </w:tcPr>
          <w:p w14:paraId="6227D991" w14:textId="40342316" w:rsidR="00F825CE" w:rsidRDefault="00F825CE">
            <w:r>
              <w:t>7</w:t>
            </w:r>
          </w:p>
        </w:tc>
        <w:tc>
          <w:tcPr>
            <w:tcW w:w="1559" w:type="dxa"/>
          </w:tcPr>
          <w:p w14:paraId="2DD26E9D" w14:textId="77777777" w:rsidR="00F825CE" w:rsidRDefault="00F825CE">
            <w:r>
              <w:t>Šviesos intensyvumo reguliavimas</w:t>
            </w:r>
          </w:p>
        </w:tc>
        <w:tc>
          <w:tcPr>
            <w:tcW w:w="2557" w:type="dxa"/>
            <w:gridSpan w:val="3"/>
          </w:tcPr>
          <w:p w14:paraId="7CEA35D4" w14:textId="77777777" w:rsidR="00F825CE" w:rsidRDefault="00F825CE">
            <w:r>
              <w:t>Nuolatinis reguliavimas nuo 100% iki 3%</w:t>
            </w:r>
          </w:p>
        </w:tc>
        <w:tc>
          <w:tcPr>
            <w:tcW w:w="1984" w:type="dxa"/>
          </w:tcPr>
          <w:p w14:paraId="3938FA1A" w14:textId="77777777" w:rsidR="00F825CE" w:rsidRDefault="00F825CE"/>
        </w:tc>
        <w:tc>
          <w:tcPr>
            <w:tcW w:w="2552" w:type="dxa"/>
          </w:tcPr>
          <w:p w14:paraId="634CCDE3" w14:textId="77777777" w:rsidR="00F825CE" w:rsidRDefault="00F825CE"/>
        </w:tc>
      </w:tr>
      <w:tr w:rsidR="00F825CE" w14:paraId="192C2F52" w14:textId="1483665E" w:rsidTr="00BC63BF">
        <w:tc>
          <w:tcPr>
            <w:tcW w:w="704" w:type="dxa"/>
          </w:tcPr>
          <w:p w14:paraId="33CCC3BD" w14:textId="59A2054D" w:rsidR="00F825CE" w:rsidRDefault="00F825CE">
            <w:r>
              <w:t>8</w:t>
            </w:r>
          </w:p>
        </w:tc>
        <w:tc>
          <w:tcPr>
            <w:tcW w:w="1559" w:type="dxa"/>
          </w:tcPr>
          <w:p w14:paraId="517DF0D7" w14:textId="77777777" w:rsidR="00F825CE" w:rsidRDefault="00F825CE">
            <w:r>
              <w:t>Konstrukcija</w:t>
            </w:r>
          </w:p>
        </w:tc>
        <w:tc>
          <w:tcPr>
            <w:tcW w:w="2557" w:type="dxa"/>
            <w:gridSpan w:val="3"/>
          </w:tcPr>
          <w:p w14:paraId="678D575F" w14:textId="77777777" w:rsidR="00F825CE" w:rsidRDefault="00F825CE">
            <w:r>
              <w:t>Optiniai komponentai montuoti aliuminio rėme, atsparūs smūgiams ir dulkėms</w:t>
            </w:r>
          </w:p>
        </w:tc>
        <w:tc>
          <w:tcPr>
            <w:tcW w:w="1984" w:type="dxa"/>
          </w:tcPr>
          <w:p w14:paraId="6F657FBE" w14:textId="77777777" w:rsidR="00F825CE" w:rsidRDefault="00F825CE"/>
        </w:tc>
        <w:tc>
          <w:tcPr>
            <w:tcW w:w="2552" w:type="dxa"/>
          </w:tcPr>
          <w:p w14:paraId="0FFAE304" w14:textId="77777777" w:rsidR="00F825CE" w:rsidRDefault="00F825CE"/>
        </w:tc>
      </w:tr>
      <w:tr w:rsidR="00F825CE" w14:paraId="455DC074" w14:textId="26E3D324" w:rsidTr="00BC63BF">
        <w:tc>
          <w:tcPr>
            <w:tcW w:w="704" w:type="dxa"/>
          </w:tcPr>
          <w:p w14:paraId="3F07E289" w14:textId="38ACEA39" w:rsidR="00F825CE" w:rsidRDefault="00F825CE">
            <w:r>
              <w:t>9</w:t>
            </w:r>
          </w:p>
        </w:tc>
        <w:tc>
          <w:tcPr>
            <w:tcW w:w="1559" w:type="dxa"/>
          </w:tcPr>
          <w:p w14:paraId="2C8A8115" w14:textId="54CFDA5B" w:rsidR="00F825CE" w:rsidRDefault="00F825CE">
            <w:r>
              <w:t>Veikimo laikas</w:t>
            </w:r>
          </w:p>
        </w:tc>
        <w:tc>
          <w:tcPr>
            <w:tcW w:w="2557" w:type="dxa"/>
            <w:gridSpan w:val="3"/>
          </w:tcPr>
          <w:p w14:paraId="5886C5C3" w14:textId="59FC0A04" w:rsidR="00F825CE" w:rsidRDefault="00F825CE">
            <w:r>
              <w:t>Ne mažiau 7 val pilnai įkrauto prietaiso</w:t>
            </w:r>
          </w:p>
        </w:tc>
        <w:tc>
          <w:tcPr>
            <w:tcW w:w="1984" w:type="dxa"/>
          </w:tcPr>
          <w:p w14:paraId="460F0026" w14:textId="77777777" w:rsidR="00F825CE" w:rsidRDefault="00F825CE"/>
        </w:tc>
        <w:tc>
          <w:tcPr>
            <w:tcW w:w="2552" w:type="dxa"/>
          </w:tcPr>
          <w:p w14:paraId="0D27D8E2" w14:textId="77777777" w:rsidR="00F825CE" w:rsidRDefault="00F825CE"/>
        </w:tc>
      </w:tr>
      <w:tr w:rsidR="00F825CE" w14:paraId="59B3A7CE" w14:textId="4CB8108C" w:rsidTr="00BC63BF">
        <w:tc>
          <w:tcPr>
            <w:tcW w:w="704" w:type="dxa"/>
          </w:tcPr>
          <w:p w14:paraId="4F201ECD" w14:textId="7CA4FF72" w:rsidR="00F825CE" w:rsidRDefault="00F825CE">
            <w:r>
              <w:t>10</w:t>
            </w:r>
          </w:p>
        </w:tc>
        <w:tc>
          <w:tcPr>
            <w:tcW w:w="1559" w:type="dxa"/>
          </w:tcPr>
          <w:p w14:paraId="1E4A794A" w14:textId="77777777" w:rsidR="00F825CE" w:rsidRDefault="00F825CE">
            <w:r>
              <w:t>Maitinimo šaltinis</w:t>
            </w:r>
          </w:p>
        </w:tc>
        <w:tc>
          <w:tcPr>
            <w:tcW w:w="2557" w:type="dxa"/>
            <w:gridSpan w:val="3"/>
          </w:tcPr>
          <w:p w14:paraId="2A1BC50E" w14:textId="77777777" w:rsidR="00F825CE" w:rsidRDefault="00F825CE">
            <w:r>
              <w:t>Įkraunama rankena su NT4 stalo įkrovikliu, 3,5 V įtampa</w:t>
            </w:r>
          </w:p>
        </w:tc>
        <w:tc>
          <w:tcPr>
            <w:tcW w:w="1984" w:type="dxa"/>
          </w:tcPr>
          <w:p w14:paraId="43CA0774" w14:textId="77777777" w:rsidR="00F825CE" w:rsidRDefault="00F825CE"/>
        </w:tc>
        <w:tc>
          <w:tcPr>
            <w:tcW w:w="2552" w:type="dxa"/>
          </w:tcPr>
          <w:p w14:paraId="4C5F9869" w14:textId="77777777" w:rsidR="00F825CE" w:rsidRDefault="00F825CE"/>
        </w:tc>
      </w:tr>
      <w:tr w:rsidR="00F825CE" w14:paraId="167E18BB" w14:textId="0A66CDEA" w:rsidTr="00BC63BF">
        <w:tc>
          <w:tcPr>
            <w:tcW w:w="704" w:type="dxa"/>
          </w:tcPr>
          <w:p w14:paraId="5C397CD9" w14:textId="3CAA6EE5" w:rsidR="00F825CE" w:rsidRDefault="00F825CE">
            <w:r>
              <w:t>11</w:t>
            </w:r>
          </w:p>
        </w:tc>
        <w:tc>
          <w:tcPr>
            <w:tcW w:w="1559" w:type="dxa"/>
          </w:tcPr>
          <w:p w14:paraId="24778A11" w14:textId="77777777" w:rsidR="00F825CE" w:rsidRDefault="00F825CE">
            <w:r>
              <w:t>Sertifikatai</w:t>
            </w:r>
          </w:p>
        </w:tc>
        <w:tc>
          <w:tcPr>
            <w:tcW w:w="2557" w:type="dxa"/>
            <w:gridSpan w:val="3"/>
          </w:tcPr>
          <w:p w14:paraId="18F883F9" w14:textId="77FEBED8" w:rsidR="00F825CE" w:rsidRDefault="00F825CE">
            <w:r>
              <w:t xml:space="preserve">CE žymėjimas </w:t>
            </w:r>
          </w:p>
        </w:tc>
        <w:tc>
          <w:tcPr>
            <w:tcW w:w="1984" w:type="dxa"/>
          </w:tcPr>
          <w:p w14:paraId="0B67009C" w14:textId="77777777" w:rsidR="00F825CE" w:rsidRDefault="00F825CE"/>
        </w:tc>
        <w:tc>
          <w:tcPr>
            <w:tcW w:w="2552" w:type="dxa"/>
          </w:tcPr>
          <w:p w14:paraId="24F62E5A" w14:textId="77777777" w:rsidR="00F825CE" w:rsidRDefault="00F825CE"/>
        </w:tc>
      </w:tr>
      <w:tr w:rsidR="00F825CE" w14:paraId="1F0FBCB3" w14:textId="135CE9D8" w:rsidTr="00BC63BF">
        <w:tc>
          <w:tcPr>
            <w:tcW w:w="704" w:type="dxa"/>
          </w:tcPr>
          <w:p w14:paraId="7E878809" w14:textId="1E00C84D" w:rsidR="00F825CE" w:rsidRDefault="00F825CE">
            <w:r>
              <w:t>12</w:t>
            </w:r>
          </w:p>
        </w:tc>
        <w:tc>
          <w:tcPr>
            <w:tcW w:w="1559" w:type="dxa"/>
          </w:tcPr>
          <w:p w14:paraId="307AB3C3" w14:textId="77777777" w:rsidR="00F825CE" w:rsidRDefault="00F825CE">
            <w:r>
              <w:t>Garantija</w:t>
            </w:r>
          </w:p>
        </w:tc>
        <w:tc>
          <w:tcPr>
            <w:tcW w:w="2557" w:type="dxa"/>
            <w:gridSpan w:val="3"/>
          </w:tcPr>
          <w:p w14:paraId="6E4F084B" w14:textId="77777777" w:rsidR="00F825CE" w:rsidRDefault="00F825CE">
            <w:r>
              <w:t>Ne mažesnė nei 24 mėn.</w:t>
            </w:r>
          </w:p>
        </w:tc>
        <w:tc>
          <w:tcPr>
            <w:tcW w:w="1984" w:type="dxa"/>
          </w:tcPr>
          <w:p w14:paraId="519D209F" w14:textId="77777777" w:rsidR="00F825CE" w:rsidRDefault="00F825CE"/>
        </w:tc>
        <w:tc>
          <w:tcPr>
            <w:tcW w:w="2552" w:type="dxa"/>
          </w:tcPr>
          <w:p w14:paraId="6E83D151" w14:textId="77777777" w:rsidR="00F825CE" w:rsidRDefault="00F825CE"/>
        </w:tc>
      </w:tr>
      <w:tr w:rsidR="00BC63BF" w14:paraId="721F9FD5" w14:textId="002586F7" w:rsidTr="00BC63BF">
        <w:tc>
          <w:tcPr>
            <w:tcW w:w="9356" w:type="dxa"/>
            <w:gridSpan w:val="7"/>
          </w:tcPr>
          <w:p w14:paraId="3AB765A8" w14:textId="2831CD10" w:rsidR="00BC63BF" w:rsidRPr="00BC63BF" w:rsidRDefault="00BC63BF">
            <w:pPr>
              <w:rPr>
                <w:b/>
                <w:bCs/>
              </w:rPr>
            </w:pPr>
            <w:r w:rsidRPr="00BC63BF">
              <w:rPr>
                <w:b/>
                <w:bCs/>
              </w:rPr>
              <w:t>4. Plyšinė lempa</w:t>
            </w:r>
          </w:p>
        </w:tc>
      </w:tr>
      <w:tr w:rsidR="00BC63BF" w14:paraId="42587956" w14:textId="28C3B327" w:rsidTr="00BC63BF">
        <w:tc>
          <w:tcPr>
            <w:tcW w:w="704" w:type="dxa"/>
          </w:tcPr>
          <w:p w14:paraId="4243946E" w14:textId="77777777" w:rsidR="00BC63BF" w:rsidRDefault="00BC63BF">
            <w:r>
              <w:lastRenderedPageBreak/>
              <w:t>1</w:t>
            </w:r>
          </w:p>
        </w:tc>
        <w:tc>
          <w:tcPr>
            <w:tcW w:w="1559" w:type="dxa"/>
          </w:tcPr>
          <w:p w14:paraId="35A22916" w14:textId="77777777" w:rsidR="00BC63BF" w:rsidRDefault="00BC63BF">
            <w:r>
              <w:t>Įrenginio tipas</w:t>
            </w:r>
          </w:p>
        </w:tc>
        <w:tc>
          <w:tcPr>
            <w:tcW w:w="2557" w:type="dxa"/>
            <w:gridSpan w:val="3"/>
          </w:tcPr>
          <w:p w14:paraId="290F04C4" w14:textId="64ED8B51" w:rsidR="00BC63BF" w:rsidRDefault="00BC63BF">
            <w:r>
              <w:t>Plyšinė lempa su LED apšvietimu, bėgeliais, smakro atrama</w:t>
            </w:r>
          </w:p>
        </w:tc>
        <w:tc>
          <w:tcPr>
            <w:tcW w:w="1984" w:type="dxa"/>
          </w:tcPr>
          <w:p w14:paraId="3A9CEE49" w14:textId="14AE9DEF" w:rsidR="00BC63BF" w:rsidRDefault="00BC63BF"/>
        </w:tc>
        <w:tc>
          <w:tcPr>
            <w:tcW w:w="2552" w:type="dxa"/>
          </w:tcPr>
          <w:p w14:paraId="76BCAE37" w14:textId="77777777" w:rsidR="00BC63BF" w:rsidRDefault="00BC63BF"/>
        </w:tc>
      </w:tr>
      <w:tr w:rsidR="00BC63BF" w:rsidRPr="00E42B09" w14:paraId="5440642C" w14:textId="3F746606" w:rsidTr="00BC63BF">
        <w:tc>
          <w:tcPr>
            <w:tcW w:w="704" w:type="dxa"/>
          </w:tcPr>
          <w:p w14:paraId="5733B4B4" w14:textId="77777777" w:rsidR="00BC63BF" w:rsidRDefault="00BC63BF">
            <w:r>
              <w:t>2</w:t>
            </w:r>
          </w:p>
        </w:tc>
        <w:tc>
          <w:tcPr>
            <w:tcW w:w="1559" w:type="dxa"/>
          </w:tcPr>
          <w:p w14:paraId="75A83CC5" w14:textId="77777777" w:rsidR="00BC63BF" w:rsidRDefault="00BC63BF">
            <w:r>
              <w:t>Mikroskopo tipas</w:t>
            </w:r>
          </w:p>
        </w:tc>
        <w:tc>
          <w:tcPr>
            <w:tcW w:w="2557" w:type="dxa"/>
            <w:gridSpan w:val="3"/>
          </w:tcPr>
          <w:p w14:paraId="52305A89" w14:textId="4BEAFBE1" w:rsidR="00BC63BF" w:rsidRPr="00361D2A" w:rsidRDefault="00BC63BF">
            <w:pPr>
              <w:rPr>
                <w:lang w:val="de-DE"/>
              </w:rPr>
            </w:pPr>
            <w:r w:rsidRPr="00361D2A">
              <w:rPr>
                <w:lang w:val="de-DE"/>
              </w:rPr>
              <w:t xml:space="preserve">Konverguojanti optinė sistema su 5 žingsnių didinimu </w:t>
            </w:r>
          </w:p>
        </w:tc>
        <w:tc>
          <w:tcPr>
            <w:tcW w:w="1984" w:type="dxa"/>
          </w:tcPr>
          <w:p w14:paraId="6A270371" w14:textId="7D7D04A9" w:rsidR="00BC63BF" w:rsidRPr="00361D2A" w:rsidRDefault="00BC63BF">
            <w:pPr>
              <w:rPr>
                <w:lang w:val="de-DE"/>
              </w:rPr>
            </w:pPr>
          </w:p>
        </w:tc>
        <w:tc>
          <w:tcPr>
            <w:tcW w:w="2552" w:type="dxa"/>
          </w:tcPr>
          <w:p w14:paraId="6F7AB956" w14:textId="77777777" w:rsidR="00BC63BF" w:rsidRPr="00361D2A" w:rsidRDefault="00BC63BF">
            <w:pPr>
              <w:rPr>
                <w:lang w:val="de-DE"/>
              </w:rPr>
            </w:pPr>
          </w:p>
        </w:tc>
      </w:tr>
      <w:tr w:rsidR="00BC63BF" w14:paraId="17EEAD7E" w14:textId="52250B2E" w:rsidTr="00BC63BF">
        <w:tc>
          <w:tcPr>
            <w:tcW w:w="704" w:type="dxa"/>
          </w:tcPr>
          <w:p w14:paraId="454FC1B4" w14:textId="77777777" w:rsidR="00BC63BF" w:rsidRDefault="00BC63BF">
            <w:r>
              <w:t>3</w:t>
            </w:r>
          </w:p>
        </w:tc>
        <w:tc>
          <w:tcPr>
            <w:tcW w:w="1559" w:type="dxa"/>
          </w:tcPr>
          <w:p w14:paraId="1FC6E870" w14:textId="77777777" w:rsidR="00BC63BF" w:rsidRDefault="00BC63BF">
            <w:r>
              <w:t>Didinimo sistema</w:t>
            </w:r>
          </w:p>
        </w:tc>
        <w:tc>
          <w:tcPr>
            <w:tcW w:w="2557" w:type="dxa"/>
            <w:gridSpan w:val="3"/>
          </w:tcPr>
          <w:p w14:paraId="2CCFE68F" w14:textId="07168597" w:rsidR="00BC63BF" w:rsidRDefault="00BC63BF">
            <w:r>
              <w:t>5 žingsnių didinimas: 6x, 10x, 16x, 25x (su galimybe iki 40x), okuliaras 12,5x, ±8D dioptrijų reguliavimas</w:t>
            </w:r>
          </w:p>
        </w:tc>
        <w:tc>
          <w:tcPr>
            <w:tcW w:w="1984" w:type="dxa"/>
          </w:tcPr>
          <w:p w14:paraId="466E9E22" w14:textId="78446154" w:rsidR="00BC63BF" w:rsidRDefault="00BC63BF"/>
        </w:tc>
        <w:tc>
          <w:tcPr>
            <w:tcW w:w="2552" w:type="dxa"/>
          </w:tcPr>
          <w:p w14:paraId="722AD620" w14:textId="77777777" w:rsidR="00BC63BF" w:rsidRDefault="00BC63BF"/>
        </w:tc>
      </w:tr>
      <w:tr w:rsidR="00BC63BF" w14:paraId="1E728B45" w14:textId="70657179" w:rsidTr="00BC63BF">
        <w:tc>
          <w:tcPr>
            <w:tcW w:w="704" w:type="dxa"/>
          </w:tcPr>
          <w:p w14:paraId="3A82815B" w14:textId="77777777" w:rsidR="00BC63BF" w:rsidRDefault="00BC63BF">
            <w:r>
              <w:t>4</w:t>
            </w:r>
          </w:p>
        </w:tc>
        <w:tc>
          <w:tcPr>
            <w:tcW w:w="1559" w:type="dxa"/>
          </w:tcPr>
          <w:p w14:paraId="3BA95DF2" w14:textId="77777777" w:rsidR="00BC63BF" w:rsidRDefault="00BC63BF">
            <w:r>
              <w:t>Apšvietimo šaltinis</w:t>
            </w:r>
          </w:p>
        </w:tc>
        <w:tc>
          <w:tcPr>
            <w:tcW w:w="2557" w:type="dxa"/>
            <w:gridSpan w:val="3"/>
          </w:tcPr>
          <w:p w14:paraId="6B85D73E" w14:textId="77777777" w:rsidR="00BC63BF" w:rsidRDefault="00BC63BF">
            <w:r>
              <w:t>Baltas LED apšvietimas, 248000 LUX su nuolatiniu reguliavimu</w:t>
            </w:r>
          </w:p>
        </w:tc>
        <w:tc>
          <w:tcPr>
            <w:tcW w:w="1984" w:type="dxa"/>
          </w:tcPr>
          <w:p w14:paraId="75978F5D" w14:textId="059547BC" w:rsidR="00BC63BF" w:rsidRDefault="00BC63BF"/>
        </w:tc>
        <w:tc>
          <w:tcPr>
            <w:tcW w:w="2552" w:type="dxa"/>
          </w:tcPr>
          <w:p w14:paraId="7EBF25DD" w14:textId="77777777" w:rsidR="00BC63BF" w:rsidRDefault="00BC63BF"/>
        </w:tc>
      </w:tr>
      <w:tr w:rsidR="00BC63BF" w14:paraId="6FE2EF6D" w14:textId="061C99AE" w:rsidTr="00BC63BF">
        <w:tc>
          <w:tcPr>
            <w:tcW w:w="704" w:type="dxa"/>
          </w:tcPr>
          <w:p w14:paraId="2B559DC6" w14:textId="77777777" w:rsidR="00BC63BF" w:rsidRDefault="00BC63BF">
            <w:r>
              <w:t>5</w:t>
            </w:r>
          </w:p>
        </w:tc>
        <w:tc>
          <w:tcPr>
            <w:tcW w:w="1559" w:type="dxa"/>
          </w:tcPr>
          <w:p w14:paraId="0E928841" w14:textId="77777777" w:rsidR="00BC63BF" w:rsidRDefault="00BC63BF">
            <w:r>
              <w:t>Plyšio plotis</w:t>
            </w:r>
          </w:p>
        </w:tc>
        <w:tc>
          <w:tcPr>
            <w:tcW w:w="2557" w:type="dxa"/>
            <w:gridSpan w:val="3"/>
          </w:tcPr>
          <w:p w14:paraId="2681D87E" w14:textId="77777777" w:rsidR="00BC63BF" w:rsidRDefault="00BC63BF">
            <w:r>
              <w:t>Nuo 0 iki 14 mm (nenutrūkstamas reguliavimas)</w:t>
            </w:r>
          </w:p>
        </w:tc>
        <w:tc>
          <w:tcPr>
            <w:tcW w:w="1984" w:type="dxa"/>
          </w:tcPr>
          <w:p w14:paraId="5CBD1905" w14:textId="18CED5D9" w:rsidR="00BC63BF" w:rsidRDefault="00BC63BF"/>
        </w:tc>
        <w:tc>
          <w:tcPr>
            <w:tcW w:w="2552" w:type="dxa"/>
          </w:tcPr>
          <w:p w14:paraId="12406E92" w14:textId="77777777" w:rsidR="00BC63BF" w:rsidRDefault="00BC63BF"/>
        </w:tc>
      </w:tr>
      <w:tr w:rsidR="00BC63BF" w14:paraId="456FFCDC" w14:textId="4CDEA005" w:rsidTr="00BC63BF">
        <w:tc>
          <w:tcPr>
            <w:tcW w:w="704" w:type="dxa"/>
          </w:tcPr>
          <w:p w14:paraId="70081085" w14:textId="77777777" w:rsidR="00BC63BF" w:rsidRDefault="00BC63BF">
            <w:r>
              <w:t>6</w:t>
            </w:r>
          </w:p>
        </w:tc>
        <w:tc>
          <w:tcPr>
            <w:tcW w:w="1559" w:type="dxa"/>
          </w:tcPr>
          <w:p w14:paraId="006EBC20" w14:textId="77777777" w:rsidR="00BC63BF" w:rsidRDefault="00BC63BF">
            <w:r>
              <w:t>Plyšio ilgis</w:t>
            </w:r>
          </w:p>
        </w:tc>
        <w:tc>
          <w:tcPr>
            <w:tcW w:w="2557" w:type="dxa"/>
            <w:gridSpan w:val="3"/>
          </w:tcPr>
          <w:p w14:paraId="3333CA34" w14:textId="77777777" w:rsidR="00BC63BF" w:rsidRDefault="00BC63BF">
            <w:r>
              <w:t>Nuo 1,8 iki 13 mm (maks. 14 mm)</w:t>
            </w:r>
          </w:p>
        </w:tc>
        <w:tc>
          <w:tcPr>
            <w:tcW w:w="1984" w:type="dxa"/>
          </w:tcPr>
          <w:p w14:paraId="0683972A" w14:textId="4C285E97" w:rsidR="00BC63BF" w:rsidRDefault="00BC63BF"/>
        </w:tc>
        <w:tc>
          <w:tcPr>
            <w:tcW w:w="2552" w:type="dxa"/>
          </w:tcPr>
          <w:p w14:paraId="13ADB683" w14:textId="77777777" w:rsidR="00BC63BF" w:rsidRDefault="00BC63BF"/>
        </w:tc>
      </w:tr>
      <w:tr w:rsidR="00BC63BF" w14:paraId="0CA2D49C" w14:textId="0A3F7923" w:rsidTr="00BC63BF">
        <w:tc>
          <w:tcPr>
            <w:tcW w:w="704" w:type="dxa"/>
          </w:tcPr>
          <w:p w14:paraId="74446AA5" w14:textId="77777777" w:rsidR="00BC63BF" w:rsidRDefault="00BC63BF">
            <w:r>
              <w:t>7</w:t>
            </w:r>
          </w:p>
        </w:tc>
        <w:tc>
          <w:tcPr>
            <w:tcW w:w="1559" w:type="dxa"/>
          </w:tcPr>
          <w:p w14:paraId="7FBC3D44" w14:textId="77777777" w:rsidR="00BC63BF" w:rsidRDefault="00BC63BF">
            <w:r>
              <w:t>Plyšio projekcija</w:t>
            </w:r>
          </w:p>
        </w:tc>
        <w:tc>
          <w:tcPr>
            <w:tcW w:w="2557" w:type="dxa"/>
            <w:gridSpan w:val="3"/>
          </w:tcPr>
          <w:p w14:paraId="73874752" w14:textId="77777777" w:rsidR="00BC63BF" w:rsidRDefault="00BC63BF">
            <w:r>
              <w:t>1.16x didinimas</w:t>
            </w:r>
          </w:p>
        </w:tc>
        <w:tc>
          <w:tcPr>
            <w:tcW w:w="1984" w:type="dxa"/>
          </w:tcPr>
          <w:p w14:paraId="2FBAF108" w14:textId="78AB8266" w:rsidR="00BC63BF" w:rsidRDefault="00BC63BF"/>
        </w:tc>
        <w:tc>
          <w:tcPr>
            <w:tcW w:w="2552" w:type="dxa"/>
          </w:tcPr>
          <w:p w14:paraId="4016FA5F" w14:textId="77777777" w:rsidR="00BC63BF" w:rsidRDefault="00BC63BF"/>
        </w:tc>
      </w:tr>
      <w:tr w:rsidR="00BC63BF" w14:paraId="0E0D77C8" w14:textId="4C8FF35D" w:rsidTr="00BC63BF">
        <w:tc>
          <w:tcPr>
            <w:tcW w:w="704" w:type="dxa"/>
          </w:tcPr>
          <w:p w14:paraId="5DC323AF" w14:textId="77777777" w:rsidR="00BC63BF" w:rsidRDefault="00BC63BF">
            <w:r>
              <w:t>8</w:t>
            </w:r>
          </w:p>
        </w:tc>
        <w:tc>
          <w:tcPr>
            <w:tcW w:w="1559" w:type="dxa"/>
          </w:tcPr>
          <w:p w14:paraId="223CE790" w14:textId="77777777" w:rsidR="00BC63BF" w:rsidRDefault="00BC63BF">
            <w:r>
              <w:t>Apertūros</w:t>
            </w:r>
          </w:p>
        </w:tc>
        <w:tc>
          <w:tcPr>
            <w:tcW w:w="2557" w:type="dxa"/>
            <w:gridSpan w:val="3"/>
          </w:tcPr>
          <w:p w14:paraId="158C43E0" w14:textId="77777777" w:rsidR="00BC63BF" w:rsidRDefault="00BC63BF">
            <w:r>
              <w:t>14, 9, 5.5, 0.3 mm</w:t>
            </w:r>
          </w:p>
        </w:tc>
        <w:tc>
          <w:tcPr>
            <w:tcW w:w="1984" w:type="dxa"/>
          </w:tcPr>
          <w:p w14:paraId="4E2B1AD1" w14:textId="019A1AF4" w:rsidR="00BC63BF" w:rsidRDefault="00BC63BF"/>
        </w:tc>
        <w:tc>
          <w:tcPr>
            <w:tcW w:w="2552" w:type="dxa"/>
          </w:tcPr>
          <w:p w14:paraId="4978235B" w14:textId="77777777" w:rsidR="00BC63BF" w:rsidRDefault="00BC63BF"/>
        </w:tc>
      </w:tr>
      <w:tr w:rsidR="00BC63BF" w14:paraId="21AB2DC8" w14:textId="20F13B78" w:rsidTr="00BC63BF">
        <w:tc>
          <w:tcPr>
            <w:tcW w:w="704" w:type="dxa"/>
          </w:tcPr>
          <w:p w14:paraId="35B8DBBE" w14:textId="77777777" w:rsidR="00BC63BF" w:rsidRDefault="00BC63BF">
            <w:r>
              <w:t>9</w:t>
            </w:r>
          </w:p>
        </w:tc>
        <w:tc>
          <w:tcPr>
            <w:tcW w:w="1559" w:type="dxa"/>
          </w:tcPr>
          <w:p w14:paraId="0FD2E8AF" w14:textId="77777777" w:rsidR="00BC63BF" w:rsidRDefault="00BC63BF">
            <w:r>
              <w:t>Filtrai</w:t>
            </w:r>
          </w:p>
        </w:tc>
        <w:tc>
          <w:tcPr>
            <w:tcW w:w="2557" w:type="dxa"/>
            <w:gridSpan w:val="3"/>
          </w:tcPr>
          <w:p w14:paraId="29354131" w14:textId="77777777" w:rsidR="00BC63BF" w:rsidRDefault="00BC63BF">
            <w:r>
              <w:t>Mėlynas, raudonas, žalias (be raudonos), pilkas, šilumos apsaugos filtras</w:t>
            </w:r>
          </w:p>
        </w:tc>
        <w:tc>
          <w:tcPr>
            <w:tcW w:w="1984" w:type="dxa"/>
          </w:tcPr>
          <w:p w14:paraId="1E8C01D4" w14:textId="392B4F7A" w:rsidR="00BC63BF" w:rsidRDefault="00BC63BF"/>
        </w:tc>
        <w:tc>
          <w:tcPr>
            <w:tcW w:w="2552" w:type="dxa"/>
          </w:tcPr>
          <w:p w14:paraId="6183232A" w14:textId="77777777" w:rsidR="00BC63BF" w:rsidRDefault="00BC63BF"/>
        </w:tc>
      </w:tr>
      <w:tr w:rsidR="00BC63BF" w:rsidRPr="00E42B09" w14:paraId="07141933" w14:textId="7EE8E16A" w:rsidTr="00BC63BF">
        <w:tc>
          <w:tcPr>
            <w:tcW w:w="704" w:type="dxa"/>
          </w:tcPr>
          <w:p w14:paraId="3F0802F6" w14:textId="77777777" w:rsidR="00BC63BF" w:rsidRDefault="00BC63BF">
            <w:r>
              <w:t>10</w:t>
            </w:r>
          </w:p>
        </w:tc>
        <w:tc>
          <w:tcPr>
            <w:tcW w:w="1559" w:type="dxa"/>
          </w:tcPr>
          <w:p w14:paraId="31665EC6" w14:textId="77777777" w:rsidR="00BC63BF" w:rsidRDefault="00BC63BF">
            <w:r>
              <w:t>Plyšio pasukimas</w:t>
            </w:r>
          </w:p>
        </w:tc>
        <w:tc>
          <w:tcPr>
            <w:tcW w:w="2557" w:type="dxa"/>
            <w:gridSpan w:val="3"/>
          </w:tcPr>
          <w:p w14:paraId="3F4EAFBE" w14:textId="77777777" w:rsidR="00BC63BF" w:rsidRPr="00361D2A" w:rsidRDefault="00BC63BF">
            <w:pPr>
              <w:rPr>
                <w:lang w:val="de-DE"/>
              </w:rPr>
            </w:pPr>
            <w:r w:rsidRPr="00361D2A">
              <w:rPr>
                <w:lang w:val="de-DE"/>
              </w:rPr>
              <w:t>±90°, nuolatinis pasukimas (Tabo sistema), kampo indikatorius su skalėmis</w:t>
            </w:r>
          </w:p>
        </w:tc>
        <w:tc>
          <w:tcPr>
            <w:tcW w:w="1984" w:type="dxa"/>
          </w:tcPr>
          <w:p w14:paraId="307E1DDF" w14:textId="61FD44E0" w:rsidR="00BC63BF" w:rsidRPr="00361D2A" w:rsidRDefault="00BC63BF">
            <w:pPr>
              <w:rPr>
                <w:lang w:val="de-DE"/>
              </w:rPr>
            </w:pPr>
          </w:p>
        </w:tc>
        <w:tc>
          <w:tcPr>
            <w:tcW w:w="2552" w:type="dxa"/>
          </w:tcPr>
          <w:p w14:paraId="471C9392" w14:textId="77777777" w:rsidR="00BC63BF" w:rsidRPr="00361D2A" w:rsidRDefault="00BC63BF">
            <w:pPr>
              <w:rPr>
                <w:lang w:val="de-DE"/>
              </w:rPr>
            </w:pPr>
          </w:p>
        </w:tc>
      </w:tr>
      <w:tr w:rsidR="00BC63BF" w14:paraId="165B9030" w14:textId="2E562FD1" w:rsidTr="00BC63BF">
        <w:tc>
          <w:tcPr>
            <w:tcW w:w="704" w:type="dxa"/>
          </w:tcPr>
          <w:p w14:paraId="2917642A" w14:textId="77777777" w:rsidR="00BC63BF" w:rsidRDefault="00BC63BF">
            <w:r>
              <w:t>11</w:t>
            </w:r>
          </w:p>
        </w:tc>
        <w:tc>
          <w:tcPr>
            <w:tcW w:w="1559" w:type="dxa"/>
          </w:tcPr>
          <w:p w14:paraId="016A604D" w14:textId="77777777" w:rsidR="00BC63BF" w:rsidRDefault="00BC63BF">
            <w:r>
              <w:t>Darbinis atstumas</w:t>
            </w:r>
          </w:p>
        </w:tc>
        <w:tc>
          <w:tcPr>
            <w:tcW w:w="2557" w:type="dxa"/>
            <w:gridSpan w:val="3"/>
          </w:tcPr>
          <w:p w14:paraId="68FD108F" w14:textId="77777777" w:rsidR="00BC63BF" w:rsidRDefault="00BC63BF">
            <w:r>
              <w:t>68 mm</w:t>
            </w:r>
          </w:p>
        </w:tc>
        <w:tc>
          <w:tcPr>
            <w:tcW w:w="1984" w:type="dxa"/>
          </w:tcPr>
          <w:p w14:paraId="28880CA1" w14:textId="09E1A49E" w:rsidR="00BC63BF" w:rsidRDefault="00BC63BF"/>
        </w:tc>
        <w:tc>
          <w:tcPr>
            <w:tcW w:w="2552" w:type="dxa"/>
          </w:tcPr>
          <w:p w14:paraId="3B752E5B" w14:textId="77777777" w:rsidR="00BC63BF" w:rsidRDefault="00BC63BF"/>
        </w:tc>
      </w:tr>
      <w:tr w:rsidR="00BC63BF" w14:paraId="14119132" w14:textId="19803333" w:rsidTr="00BC63BF">
        <w:tc>
          <w:tcPr>
            <w:tcW w:w="704" w:type="dxa"/>
          </w:tcPr>
          <w:p w14:paraId="03C20EEA" w14:textId="44354227" w:rsidR="00BC63BF" w:rsidRDefault="00BC63BF">
            <w:r>
              <w:t>13</w:t>
            </w:r>
          </w:p>
        </w:tc>
        <w:tc>
          <w:tcPr>
            <w:tcW w:w="1559" w:type="dxa"/>
          </w:tcPr>
          <w:p w14:paraId="46C2CC52" w14:textId="77777777" w:rsidR="00BC63BF" w:rsidRDefault="00BC63BF">
            <w:r>
              <w:t>Matmenys (Aukštis x Plotis x Gylis)</w:t>
            </w:r>
          </w:p>
        </w:tc>
        <w:tc>
          <w:tcPr>
            <w:tcW w:w="2557" w:type="dxa"/>
            <w:gridSpan w:val="3"/>
          </w:tcPr>
          <w:p w14:paraId="3A255129" w14:textId="77777777" w:rsidR="00BC63BF" w:rsidRDefault="00BC63BF">
            <w:r>
              <w:t>Apie 440 x 313 x 335 mm</w:t>
            </w:r>
          </w:p>
        </w:tc>
        <w:tc>
          <w:tcPr>
            <w:tcW w:w="1984" w:type="dxa"/>
          </w:tcPr>
          <w:p w14:paraId="25C8F9A3" w14:textId="29C92E8B" w:rsidR="00BC63BF" w:rsidRDefault="00BC63BF"/>
        </w:tc>
        <w:tc>
          <w:tcPr>
            <w:tcW w:w="2552" w:type="dxa"/>
          </w:tcPr>
          <w:p w14:paraId="6638F2B5" w14:textId="77777777" w:rsidR="00BC63BF" w:rsidRDefault="00BC63BF"/>
        </w:tc>
      </w:tr>
      <w:tr w:rsidR="00BC63BF" w14:paraId="2CC20EAE" w14:textId="31C3F906" w:rsidTr="00BC63BF">
        <w:tc>
          <w:tcPr>
            <w:tcW w:w="704" w:type="dxa"/>
          </w:tcPr>
          <w:p w14:paraId="00FBE47D" w14:textId="7BD00B2F" w:rsidR="00BC63BF" w:rsidRDefault="00BC63BF">
            <w:r>
              <w:t>14</w:t>
            </w:r>
          </w:p>
        </w:tc>
        <w:tc>
          <w:tcPr>
            <w:tcW w:w="1559" w:type="dxa"/>
          </w:tcPr>
          <w:p w14:paraId="5A794129" w14:textId="77777777" w:rsidR="00BC63BF" w:rsidRDefault="00BC63BF">
            <w:r>
              <w:t>Svoris</w:t>
            </w:r>
          </w:p>
        </w:tc>
        <w:tc>
          <w:tcPr>
            <w:tcW w:w="2557" w:type="dxa"/>
            <w:gridSpan w:val="3"/>
          </w:tcPr>
          <w:p w14:paraId="78C5B31C" w14:textId="77777777" w:rsidR="00BC63BF" w:rsidRDefault="00BC63BF">
            <w:r>
              <w:t>Apie 7 kg</w:t>
            </w:r>
          </w:p>
        </w:tc>
        <w:tc>
          <w:tcPr>
            <w:tcW w:w="1984" w:type="dxa"/>
          </w:tcPr>
          <w:p w14:paraId="4FB90E4B" w14:textId="1D2393C8" w:rsidR="00BC63BF" w:rsidRDefault="00BC63BF"/>
        </w:tc>
        <w:tc>
          <w:tcPr>
            <w:tcW w:w="2552" w:type="dxa"/>
          </w:tcPr>
          <w:p w14:paraId="46352AE7" w14:textId="77777777" w:rsidR="00BC63BF" w:rsidRDefault="00BC63BF"/>
        </w:tc>
      </w:tr>
      <w:tr w:rsidR="00BC63BF" w14:paraId="639D37CA" w14:textId="00BBC3F4" w:rsidTr="00BC63BF">
        <w:tc>
          <w:tcPr>
            <w:tcW w:w="704" w:type="dxa"/>
          </w:tcPr>
          <w:p w14:paraId="2BB9EB39" w14:textId="0D7D4E65" w:rsidR="00BC63BF" w:rsidRDefault="00BC63BF">
            <w:r>
              <w:t>15</w:t>
            </w:r>
          </w:p>
        </w:tc>
        <w:tc>
          <w:tcPr>
            <w:tcW w:w="1559" w:type="dxa"/>
          </w:tcPr>
          <w:p w14:paraId="1681C486" w14:textId="77777777" w:rsidR="00BC63BF" w:rsidRDefault="00BC63BF">
            <w:r>
              <w:t>Sertifikatai</w:t>
            </w:r>
          </w:p>
        </w:tc>
        <w:tc>
          <w:tcPr>
            <w:tcW w:w="2557" w:type="dxa"/>
            <w:gridSpan w:val="3"/>
          </w:tcPr>
          <w:p w14:paraId="0B5D01DB" w14:textId="2107B62C" w:rsidR="00BC63BF" w:rsidRDefault="00BC63BF">
            <w:r>
              <w:t>CE žymėjimas</w:t>
            </w:r>
          </w:p>
        </w:tc>
        <w:tc>
          <w:tcPr>
            <w:tcW w:w="1984" w:type="dxa"/>
          </w:tcPr>
          <w:p w14:paraId="32F5D2F9" w14:textId="20A11040" w:rsidR="00BC63BF" w:rsidRDefault="00BC63BF"/>
        </w:tc>
        <w:tc>
          <w:tcPr>
            <w:tcW w:w="2552" w:type="dxa"/>
          </w:tcPr>
          <w:p w14:paraId="3E59078F" w14:textId="77777777" w:rsidR="00BC63BF" w:rsidRDefault="00BC63BF"/>
        </w:tc>
      </w:tr>
      <w:tr w:rsidR="00BC63BF" w14:paraId="7135E856" w14:textId="7883E153" w:rsidTr="00BC63BF">
        <w:tc>
          <w:tcPr>
            <w:tcW w:w="704" w:type="dxa"/>
          </w:tcPr>
          <w:p w14:paraId="21723366" w14:textId="44F9A5D4" w:rsidR="00BC63BF" w:rsidRDefault="00BC63BF">
            <w:r>
              <w:t>16</w:t>
            </w:r>
          </w:p>
        </w:tc>
        <w:tc>
          <w:tcPr>
            <w:tcW w:w="1559" w:type="dxa"/>
          </w:tcPr>
          <w:p w14:paraId="352AA2ED" w14:textId="77777777" w:rsidR="00BC63BF" w:rsidRDefault="00BC63BF">
            <w:r>
              <w:t>Garantija</w:t>
            </w:r>
          </w:p>
        </w:tc>
        <w:tc>
          <w:tcPr>
            <w:tcW w:w="2557" w:type="dxa"/>
            <w:gridSpan w:val="3"/>
          </w:tcPr>
          <w:p w14:paraId="3FB933E4" w14:textId="77777777" w:rsidR="00BC63BF" w:rsidRDefault="00BC63BF">
            <w:r>
              <w:t>Ne mažesnė nei 24 mėn.</w:t>
            </w:r>
          </w:p>
        </w:tc>
        <w:tc>
          <w:tcPr>
            <w:tcW w:w="1984" w:type="dxa"/>
          </w:tcPr>
          <w:p w14:paraId="17CDC4FF" w14:textId="3A7D0C7B" w:rsidR="00BC63BF" w:rsidRDefault="00BC63BF"/>
        </w:tc>
        <w:tc>
          <w:tcPr>
            <w:tcW w:w="2552" w:type="dxa"/>
          </w:tcPr>
          <w:p w14:paraId="7668136D" w14:textId="77777777" w:rsidR="00BC63BF" w:rsidRDefault="00BC63BF"/>
        </w:tc>
      </w:tr>
    </w:tbl>
    <w:p w14:paraId="3C1F1BB6" w14:textId="77777777" w:rsidR="00FD280A" w:rsidRDefault="00FD280A"/>
    <w:p w14:paraId="778AFD31" w14:textId="77777777" w:rsidR="00933B92" w:rsidRDefault="00933B92"/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559"/>
        <w:gridCol w:w="7"/>
        <w:gridCol w:w="2545"/>
        <w:gridCol w:w="1984"/>
        <w:gridCol w:w="2694"/>
      </w:tblGrid>
      <w:tr w:rsidR="00BC63BF" w:rsidRPr="00BC63BF" w14:paraId="31064F93" w14:textId="07695752" w:rsidTr="00BC63BF">
        <w:tc>
          <w:tcPr>
            <w:tcW w:w="9493" w:type="dxa"/>
            <w:gridSpan w:val="6"/>
          </w:tcPr>
          <w:p w14:paraId="6F4796FD" w14:textId="591CAF6A" w:rsidR="00BC63BF" w:rsidRPr="00BC63BF" w:rsidRDefault="00BC63BF" w:rsidP="00635114">
            <w:pPr>
              <w:rPr>
                <w:b/>
                <w:bCs/>
              </w:rPr>
            </w:pPr>
            <w:r w:rsidRPr="00BC63BF">
              <w:rPr>
                <w:b/>
                <w:bCs/>
              </w:rPr>
              <w:t>5. Elektrinis stalas</w:t>
            </w:r>
            <w:r>
              <w:rPr>
                <w:b/>
                <w:bCs/>
              </w:rPr>
              <w:t>, 2 vnt.</w:t>
            </w:r>
          </w:p>
        </w:tc>
      </w:tr>
      <w:tr w:rsidR="00BC63BF" w14:paraId="7CC11D72" w14:textId="28785C93" w:rsidTr="00BC63BF">
        <w:tc>
          <w:tcPr>
            <w:tcW w:w="704" w:type="dxa"/>
          </w:tcPr>
          <w:p w14:paraId="5A277CB6" w14:textId="77777777" w:rsidR="00BC63BF" w:rsidRDefault="00BC63BF" w:rsidP="00635114">
            <w:r>
              <w:t>1</w:t>
            </w:r>
          </w:p>
        </w:tc>
        <w:tc>
          <w:tcPr>
            <w:tcW w:w="1559" w:type="dxa"/>
          </w:tcPr>
          <w:p w14:paraId="37E848CE" w14:textId="77777777" w:rsidR="00BC63BF" w:rsidRDefault="00BC63BF" w:rsidP="00635114">
            <w:r>
              <w:t>Įrenginio tipas</w:t>
            </w:r>
          </w:p>
        </w:tc>
        <w:tc>
          <w:tcPr>
            <w:tcW w:w="2552" w:type="dxa"/>
            <w:gridSpan w:val="2"/>
          </w:tcPr>
          <w:p w14:paraId="653DD5E2" w14:textId="11025637" w:rsidR="00BC63BF" w:rsidRDefault="00BC63BF" w:rsidP="00635114">
            <w:r>
              <w:t>M</w:t>
            </w:r>
            <w:r w:rsidRPr="00933B92">
              <w:t>otorizuotas instrumentų stalas yra skirtas užtikrinti stabilią ir reguliuojamą platformą įvairiems oftalmologiniams instrumentams.</w:t>
            </w:r>
          </w:p>
        </w:tc>
        <w:tc>
          <w:tcPr>
            <w:tcW w:w="1984" w:type="dxa"/>
          </w:tcPr>
          <w:p w14:paraId="10433125" w14:textId="77777777" w:rsidR="00BC63BF" w:rsidRDefault="00BC63BF" w:rsidP="00635114"/>
        </w:tc>
        <w:tc>
          <w:tcPr>
            <w:tcW w:w="2694" w:type="dxa"/>
          </w:tcPr>
          <w:p w14:paraId="2C844633" w14:textId="77777777" w:rsidR="00BC63BF" w:rsidRDefault="00BC63BF" w:rsidP="00635114"/>
        </w:tc>
      </w:tr>
      <w:tr w:rsidR="00BC63BF" w14:paraId="1307B9C0" w14:textId="6985E15A" w:rsidTr="00BC63BF">
        <w:tc>
          <w:tcPr>
            <w:tcW w:w="704" w:type="dxa"/>
          </w:tcPr>
          <w:p w14:paraId="1793A9C9" w14:textId="77777777" w:rsidR="00BC63BF" w:rsidRDefault="00BC63BF" w:rsidP="00635114">
            <w:r>
              <w:t>2</w:t>
            </w:r>
          </w:p>
        </w:tc>
        <w:tc>
          <w:tcPr>
            <w:tcW w:w="1559" w:type="dxa"/>
          </w:tcPr>
          <w:p w14:paraId="16E531CE" w14:textId="6956AB09" w:rsidR="00BC63BF" w:rsidRDefault="00BC63BF" w:rsidP="00635114">
            <w:r>
              <w:t>Pasikelenčio stalo auščio ribos</w:t>
            </w:r>
          </w:p>
        </w:tc>
        <w:tc>
          <w:tcPr>
            <w:tcW w:w="2552" w:type="dxa"/>
            <w:gridSpan w:val="2"/>
          </w:tcPr>
          <w:p w14:paraId="71B45EA2" w14:textId="18803340" w:rsidR="00BC63BF" w:rsidRDefault="00BC63BF" w:rsidP="00635114">
            <w:r>
              <w:t xml:space="preserve">Min 63cm – Iki 103cm </w:t>
            </w:r>
          </w:p>
        </w:tc>
        <w:tc>
          <w:tcPr>
            <w:tcW w:w="1984" w:type="dxa"/>
          </w:tcPr>
          <w:p w14:paraId="2F9F72E6" w14:textId="77777777" w:rsidR="00BC63BF" w:rsidRDefault="00BC63BF" w:rsidP="00635114"/>
        </w:tc>
        <w:tc>
          <w:tcPr>
            <w:tcW w:w="2694" w:type="dxa"/>
          </w:tcPr>
          <w:p w14:paraId="502316D5" w14:textId="77777777" w:rsidR="00BC63BF" w:rsidRDefault="00BC63BF" w:rsidP="00635114"/>
        </w:tc>
      </w:tr>
      <w:tr w:rsidR="00BC63BF" w14:paraId="73FEDD90" w14:textId="6D2FBAC0" w:rsidTr="00BC63BF">
        <w:tc>
          <w:tcPr>
            <w:tcW w:w="704" w:type="dxa"/>
          </w:tcPr>
          <w:p w14:paraId="2A6DA636" w14:textId="77777777" w:rsidR="00BC63BF" w:rsidRDefault="00BC63BF" w:rsidP="00635114">
            <w:r>
              <w:t>3</w:t>
            </w:r>
          </w:p>
        </w:tc>
        <w:tc>
          <w:tcPr>
            <w:tcW w:w="1559" w:type="dxa"/>
          </w:tcPr>
          <w:p w14:paraId="4B8E2694" w14:textId="220B8ABB" w:rsidR="00BC63BF" w:rsidRDefault="00BC63BF" w:rsidP="00635114">
            <w:r>
              <w:t>Pakėlimo diapozonas</w:t>
            </w:r>
          </w:p>
        </w:tc>
        <w:tc>
          <w:tcPr>
            <w:tcW w:w="2552" w:type="dxa"/>
            <w:gridSpan w:val="2"/>
          </w:tcPr>
          <w:p w14:paraId="276AE81D" w14:textId="13D7E2AF" w:rsidR="00BC63BF" w:rsidRDefault="00BC63BF" w:rsidP="00635114">
            <w:r>
              <w:t>40 cm</w:t>
            </w:r>
          </w:p>
        </w:tc>
        <w:tc>
          <w:tcPr>
            <w:tcW w:w="1984" w:type="dxa"/>
          </w:tcPr>
          <w:p w14:paraId="4B576D09" w14:textId="77777777" w:rsidR="00BC63BF" w:rsidRDefault="00BC63BF" w:rsidP="00635114"/>
        </w:tc>
        <w:tc>
          <w:tcPr>
            <w:tcW w:w="2694" w:type="dxa"/>
          </w:tcPr>
          <w:p w14:paraId="5B1C3BA1" w14:textId="77777777" w:rsidR="00BC63BF" w:rsidRDefault="00BC63BF" w:rsidP="00635114"/>
        </w:tc>
      </w:tr>
      <w:tr w:rsidR="00BC63BF" w14:paraId="1D8AB055" w14:textId="65286E45" w:rsidTr="00BC63BF">
        <w:tc>
          <w:tcPr>
            <w:tcW w:w="704" w:type="dxa"/>
          </w:tcPr>
          <w:p w14:paraId="1386E1B7" w14:textId="77777777" w:rsidR="00BC63BF" w:rsidRDefault="00BC63BF" w:rsidP="00635114">
            <w:r>
              <w:t>4</w:t>
            </w:r>
          </w:p>
        </w:tc>
        <w:tc>
          <w:tcPr>
            <w:tcW w:w="1559" w:type="dxa"/>
          </w:tcPr>
          <w:p w14:paraId="388DDB75" w14:textId="70A99CED" w:rsidR="00BC63BF" w:rsidRDefault="00BC63BF" w:rsidP="00635114">
            <w:r>
              <w:t>Kėlimo greitis</w:t>
            </w:r>
          </w:p>
        </w:tc>
        <w:tc>
          <w:tcPr>
            <w:tcW w:w="2552" w:type="dxa"/>
            <w:gridSpan w:val="2"/>
          </w:tcPr>
          <w:p w14:paraId="3528F743" w14:textId="5F47D544" w:rsidR="00BC63BF" w:rsidRDefault="00BC63BF" w:rsidP="00635114">
            <w:r>
              <w:t xml:space="preserve"> Ne mažiau 30 mm/s </w:t>
            </w:r>
          </w:p>
        </w:tc>
        <w:tc>
          <w:tcPr>
            <w:tcW w:w="1984" w:type="dxa"/>
          </w:tcPr>
          <w:p w14:paraId="7FA2A46C" w14:textId="77777777" w:rsidR="00BC63BF" w:rsidRDefault="00BC63BF" w:rsidP="00635114"/>
        </w:tc>
        <w:tc>
          <w:tcPr>
            <w:tcW w:w="2694" w:type="dxa"/>
          </w:tcPr>
          <w:p w14:paraId="5B1B44A7" w14:textId="77777777" w:rsidR="00BC63BF" w:rsidRDefault="00BC63BF" w:rsidP="00635114"/>
        </w:tc>
      </w:tr>
      <w:tr w:rsidR="00BC63BF" w14:paraId="23295255" w14:textId="4025909C" w:rsidTr="00BC63BF">
        <w:tc>
          <w:tcPr>
            <w:tcW w:w="704" w:type="dxa"/>
          </w:tcPr>
          <w:p w14:paraId="6C9B7256" w14:textId="77777777" w:rsidR="00BC63BF" w:rsidRDefault="00BC63BF" w:rsidP="00635114">
            <w:r>
              <w:t>5</w:t>
            </w:r>
          </w:p>
        </w:tc>
        <w:tc>
          <w:tcPr>
            <w:tcW w:w="1559" w:type="dxa"/>
          </w:tcPr>
          <w:p w14:paraId="227E35B2" w14:textId="2AA6A21C" w:rsidR="00BC63BF" w:rsidRDefault="00BC63BF" w:rsidP="00635114">
            <w:r>
              <w:t>Kėlimo galia</w:t>
            </w:r>
          </w:p>
        </w:tc>
        <w:tc>
          <w:tcPr>
            <w:tcW w:w="2552" w:type="dxa"/>
            <w:gridSpan w:val="2"/>
          </w:tcPr>
          <w:p w14:paraId="5EDEA93B" w14:textId="5A5D6FF4" w:rsidR="00BC63BF" w:rsidRDefault="00BC63BF" w:rsidP="00635114">
            <w:r>
              <w:t>Ne mažiau 50 kg</w:t>
            </w:r>
          </w:p>
        </w:tc>
        <w:tc>
          <w:tcPr>
            <w:tcW w:w="1984" w:type="dxa"/>
          </w:tcPr>
          <w:p w14:paraId="1F0F25C9" w14:textId="77777777" w:rsidR="00BC63BF" w:rsidRDefault="00BC63BF" w:rsidP="00635114"/>
        </w:tc>
        <w:tc>
          <w:tcPr>
            <w:tcW w:w="2694" w:type="dxa"/>
          </w:tcPr>
          <w:p w14:paraId="7C29979F" w14:textId="77777777" w:rsidR="00BC63BF" w:rsidRDefault="00BC63BF" w:rsidP="00635114"/>
        </w:tc>
      </w:tr>
      <w:tr w:rsidR="00BC63BF" w14:paraId="59FC9156" w14:textId="62AA9EA1" w:rsidTr="00BC63BF">
        <w:tc>
          <w:tcPr>
            <w:tcW w:w="704" w:type="dxa"/>
          </w:tcPr>
          <w:p w14:paraId="03485735" w14:textId="77777777" w:rsidR="00BC63BF" w:rsidRDefault="00BC63BF" w:rsidP="00635114">
            <w:r>
              <w:t>6</w:t>
            </w:r>
          </w:p>
        </w:tc>
        <w:tc>
          <w:tcPr>
            <w:tcW w:w="1559" w:type="dxa"/>
          </w:tcPr>
          <w:p w14:paraId="094634F2" w14:textId="05E3D534" w:rsidR="00BC63BF" w:rsidRPr="00933B92" w:rsidRDefault="00BC63BF" w:rsidP="00635114">
            <w:pPr>
              <w:rPr>
                <w:lang w:val="lt-LT"/>
              </w:rPr>
            </w:pPr>
            <w:r>
              <w:t>Stalo Svoris</w:t>
            </w:r>
          </w:p>
        </w:tc>
        <w:tc>
          <w:tcPr>
            <w:tcW w:w="2552" w:type="dxa"/>
            <w:gridSpan w:val="2"/>
          </w:tcPr>
          <w:p w14:paraId="6569CD3B" w14:textId="5B4EA599" w:rsidR="00BC63BF" w:rsidRDefault="00BC63BF" w:rsidP="00635114">
            <w:r>
              <w:t>Ne daugiau 19kg</w:t>
            </w:r>
          </w:p>
        </w:tc>
        <w:tc>
          <w:tcPr>
            <w:tcW w:w="1984" w:type="dxa"/>
          </w:tcPr>
          <w:p w14:paraId="26F32C70" w14:textId="77777777" w:rsidR="00BC63BF" w:rsidRDefault="00BC63BF" w:rsidP="00635114"/>
        </w:tc>
        <w:tc>
          <w:tcPr>
            <w:tcW w:w="2694" w:type="dxa"/>
          </w:tcPr>
          <w:p w14:paraId="469467AC" w14:textId="77777777" w:rsidR="00BC63BF" w:rsidRDefault="00BC63BF" w:rsidP="00635114"/>
        </w:tc>
      </w:tr>
      <w:tr w:rsidR="00BC63BF" w14:paraId="7119DC73" w14:textId="4659FB83" w:rsidTr="00BC63BF">
        <w:tc>
          <w:tcPr>
            <w:tcW w:w="704" w:type="dxa"/>
          </w:tcPr>
          <w:p w14:paraId="4960897A" w14:textId="77777777" w:rsidR="00BC63BF" w:rsidRDefault="00BC63BF" w:rsidP="00635114">
            <w:r>
              <w:t>7</w:t>
            </w:r>
          </w:p>
        </w:tc>
        <w:tc>
          <w:tcPr>
            <w:tcW w:w="1559" w:type="dxa"/>
          </w:tcPr>
          <w:p w14:paraId="1786E31E" w14:textId="3FFB511B" w:rsidR="00BC63BF" w:rsidRDefault="00BC63BF" w:rsidP="00635114">
            <w:r>
              <w:t>Kėlimo mechanizmas</w:t>
            </w:r>
          </w:p>
        </w:tc>
        <w:tc>
          <w:tcPr>
            <w:tcW w:w="2552" w:type="dxa"/>
            <w:gridSpan w:val="2"/>
          </w:tcPr>
          <w:p w14:paraId="2CC3A88D" w14:textId="4250087E" w:rsidR="00BC63BF" w:rsidRDefault="00BC63BF" w:rsidP="00635114">
            <w:r>
              <w:t>Elektrinis</w:t>
            </w:r>
          </w:p>
        </w:tc>
        <w:tc>
          <w:tcPr>
            <w:tcW w:w="1984" w:type="dxa"/>
          </w:tcPr>
          <w:p w14:paraId="6925FAF8" w14:textId="77777777" w:rsidR="00BC63BF" w:rsidRDefault="00BC63BF" w:rsidP="00635114"/>
        </w:tc>
        <w:tc>
          <w:tcPr>
            <w:tcW w:w="2694" w:type="dxa"/>
          </w:tcPr>
          <w:p w14:paraId="0512BC1E" w14:textId="77777777" w:rsidR="00BC63BF" w:rsidRDefault="00BC63BF" w:rsidP="00635114"/>
        </w:tc>
      </w:tr>
      <w:tr w:rsidR="00BC63BF" w14:paraId="40E19454" w14:textId="3AC7711D" w:rsidTr="00BC63BF">
        <w:tc>
          <w:tcPr>
            <w:tcW w:w="704" w:type="dxa"/>
          </w:tcPr>
          <w:p w14:paraId="082B1840" w14:textId="77777777" w:rsidR="00BC63BF" w:rsidRDefault="00BC63BF" w:rsidP="00635114">
            <w:r>
              <w:t>8</w:t>
            </w:r>
          </w:p>
        </w:tc>
        <w:tc>
          <w:tcPr>
            <w:tcW w:w="1559" w:type="dxa"/>
          </w:tcPr>
          <w:p w14:paraId="784DF516" w14:textId="42264B10" w:rsidR="00BC63BF" w:rsidRDefault="00BC63BF" w:rsidP="00635114">
            <w:r>
              <w:t>Kėlimo mechanizmo valdymas</w:t>
            </w:r>
          </w:p>
        </w:tc>
        <w:tc>
          <w:tcPr>
            <w:tcW w:w="2552" w:type="dxa"/>
            <w:gridSpan w:val="2"/>
          </w:tcPr>
          <w:p w14:paraId="61C042C7" w14:textId="18A4CDA2" w:rsidR="00BC63BF" w:rsidRDefault="00BC63BF" w:rsidP="00635114">
            <w:r>
              <w:t xml:space="preserve">Aukštyn/žemyn jungiklis </w:t>
            </w:r>
          </w:p>
        </w:tc>
        <w:tc>
          <w:tcPr>
            <w:tcW w:w="1984" w:type="dxa"/>
          </w:tcPr>
          <w:p w14:paraId="27CEBAD0" w14:textId="77777777" w:rsidR="00BC63BF" w:rsidRDefault="00BC63BF" w:rsidP="00635114"/>
        </w:tc>
        <w:tc>
          <w:tcPr>
            <w:tcW w:w="2694" w:type="dxa"/>
          </w:tcPr>
          <w:p w14:paraId="104B3171" w14:textId="77777777" w:rsidR="00BC63BF" w:rsidRDefault="00BC63BF" w:rsidP="00635114"/>
        </w:tc>
      </w:tr>
      <w:tr w:rsidR="00BC63BF" w14:paraId="10060C59" w14:textId="2FB46F9A" w:rsidTr="00BC63BF">
        <w:tc>
          <w:tcPr>
            <w:tcW w:w="704" w:type="dxa"/>
          </w:tcPr>
          <w:p w14:paraId="29044165" w14:textId="77777777" w:rsidR="00BC63BF" w:rsidRDefault="00BC63BF" w:rsidP="00635114">
            <w:r>
              <w:t>9</w:t>
            </w:r>
          </w:p>
        </w:tc>
        <w:tc>
          <w:tcPr>
            <w:tcW w:w="1559" w:type="dxa"/>
          </w:tcPr>
          <w:p w14:paraId="234D823B" w14:textId="02FFF9F3" w:rsidR="00BC63BF" w:rsidRDefault="00BC63BF" w:rsidP="00635114">
            <w:r>
              <w:t>Maitinimo šaltinis</w:t>
            </w:r>
          </w:p>
        </w:tc>
        <w:tc>
          <w:tcPr>
            <w:tcW w:w="2552" w:type="dxa"/>
            <w:gridSpan w:val="2"/>
          </w:tcPr>
          <w:p w14:paraId="6F89D04C" w14:textId="4FF344F1" w:rsidR="00BC63BF" w:rsidRDefault="00BC63BF" w:rsidP="00635114">
            <w:r w:rsidRPr="00933B92">
              <w:t xml:space="preserve">230V </w:t>
            </w:r>
            <w:r>
              <w:t xml:space="preserve">- </w:t>
            </w:r>
            <w:r w:rsidRPr="00933B92">
              <w:t>60Hz</w:t>
            </w:r>
          </w:p>
        </w:tc>
        <w:tc>
          <w:tcPr>
            <w:tcW w:w="1984" w:type="dxa"/>
          </w:tcPr>
          <w:p w14:paraId="1508DCA9" w14:textId="77777777" w:rsidR="00BC63BF" w:rsidRDefault="00BC63BF" w:rsidP="00635114"/>
        </w:tc>
        <w:tc>
          <w:tcPr>
            <w:tcW w:w="2694" w:type="dxa"/>
          </w:tcPr>
          <w:p w14:paraId="382A3F96" w14:textId="77777777" w:rsidR="00BC63BF" w:rsidRDefault="00BC63BF" w:rsidP="00635114"/>
        </w:tc>
      </w:tr>
      <w:tr w:rsidR="00BC63BF" w14:paraId="6B9C6DA4" w14:textId="47D632C3" w:rsidTr="00BC63BF">
        <w:tc>
          <w:tcPr>
            <w:tcW w:w="704" w:type="dxa"/>
          </w:tcPr>
          <w:p w14:paraId="53147AB6" w14:textId="77777777" w:rsidR="00BC63BF" w:rsidRDefault="00BC63BF" w:rsidP="00635114">
            <w:r>
              <w:t>10</w:t>
            </w:r>
          </w:p>
        </w:tc>
        <w:tc>
          <w:tcPr>
            <w:tcW w:w="1559" w:type="dxa"/>
          </w:tcPr>
          <w:p w14:paraId="53B483CA" w14:textId="6864C82B" w:rsidR="00BC63BF" w:rsidRDefault="00BC63BF" w:rsidP="00635114">
            <w:r>
              <w:t xml:space="preserve"> Stalviršio matmenys (Ilgis x Plotis x Storis)</w:t>
            </w:r>
          </w:p>
        </w:tc>
        <w:tc>
          <w:tcPr>
            <w:tcW w:w="2552" w:type="dxa"/>
            <w:gridSpan w:val="2"/>
          </w:tcPr>
          <w:p w14:paraId="4F30B6E5" w14:textId="4B2C7D0E" w:rsidR="00BC63BF" w:rsidRDefault="00BC63BF" w:rsidP="00635114">
            <w:r>
              <w:t xml:space="preserve"> </w:t>
            </w:r>
            <w:r w:rsidRPr="00933B92">
              <w:t>640x400x25mm</w:t>
            </w:r>
            <w:r>
              <w:t xml:space="preserve">  </w:t>
            </w:r>
            <w:r w:rsidRPr="004379D2">
              <w:t>±</w:t>
            </w:r>
            <w:r>
              <w:t>5mm</w:t>
            </w:r>
          </w:p>
        </w:tc>
        <w:tc>
          <w:tcPr>
            <w:tcW w:w="1984" w:type="dxa"/>
          </w:tcPr>
          <w:p w14:paraId="1AE55938" w14:textId="77777777" w:rsidR="00BC63BF" w:rsidRDefault="00BC63BF" w:rsidP="00635114"/>
        </w:tc>
        <w:tc>
          <w:tcPr>
            <w:tcW w:w="2694" w:type="dxa"/>
          </w:tcPr>
          <w:p w14:paraId="7F663170" w14:textId="77777777" w:rsidR="00BC63BF" w:rsidRDefault="00BC63BF" w:rsidP="00635114"/>
        </w:tc>
      </w:tr>
      <w:tr w:rsidR="00BC63BF" w14:paraId="5E26BB18" w14:textId="0E838449" w:rsidTr="00BC63BF">
        <w:tc>
          <w:tcPr>
            <w:tcW w:w="704" w:type="dxa"/>
          </w:tcPr>
          <w:p w14:paraId="236ADE4C" w14:textId="6C2BC959" w:rsidR="00BC63BF" w:rsidRDefault="00BC63BF" w:rsidP="00635114">
            <w:r>
              <w:t>11</w:t>
            </w:r>
          </w:p>
        </w:tc>
        <w:tc>
          <w:tcPr>
            <w:tcW w:w="1559" w:type="dxa"/>
          </w:tcPr>
          <w:p w14:paraId="55DED9EE" w14:textId="454F1681" w:rsidR="00BC63BF" w:rsidRDefault="00BC63BF" w:rsidP="00635114">
            <w:r>
              <w:t>Stalas mobilus</w:t>
            </w:r>
          </w:p>
        </w:tc>
        <w:tc>
          <w:tcPr>
            <w:tcW w:w="2552" w:type="dxa"/>
            <w:gridSpan w:val="2"/>
          </w:tcPr>
          <w:p w14:paraId="615B74DF" w14:textId="06E4E0B8" w:rsidR="00BC63BF" w:rsidRDefault="00BC63BF" w:rsidP="00635114">
            <w:r>
              <w:t>Su 4 ratukais ir visi ratukai su stabdžiais</w:t>
            </w:r>
          </w:p>
        </w:tc>
        <w:tc>
          <w:tcPr>
            <w:tcW w:w="1984" w:type="dxa"/>
          </w:tcPr>
          <w:p w14:paraId="0C9F810E" w14:textId="77777777" w:rsidR="00BC63BF" w:rsidRDefault="00BC63BF" w:rsidP="00635114"/>
        </w:tc>
        <w:tc>
          <w:tcPr>
            <w:tcW w:w="2694" w:type="dxa"/>
          </w:tcPr>
          <w:p w14:paraId="66769BE4" w14:textId="77777777" w:rsidR="00BC63BF" w:rsidRDefault="00BC63BF" w:rsidP="00635114"/>
        </w:tc>
      </w:tr>
      <w:tr w:rsidR="00BC63BF" w14:paraId="7CE6C608" w14:textId="60CB4A87" w:rsidTr="00BC63BF">
        <w:tc>
          <w:tcPr>
            <w:tcW w:w="9493" w:type="dxa"/>
            <w:gridSpan w:val="6"/>
          </w:tcPr>
          <w:p w14:paraId="71F714DA" w14:textId="0F71B008" w:rsidR="00BC63BF" w:rsidRPr="00BC63BF" w:rsidRDefault="00BC63BF" w:rsidP="00635114">
            <w:pPr>
              <w:rPr>
                <w:b/>
                <w:bCs/>
              </w:rPr>
            </w:pPr>
            <w:r w:rsidRPr="00BC63BF">
              <w:rPr>
                <w:b/>
                <w:bCs/>
              </w:rPr>
              <w:t>6. Oftalmologin</w:t>
            </w:r>
            <w:r w:rsidRPr="00BC63BF">
              <w:rPr>
                <w:b/>
                <w:bCs/>
                <w:lang w:val="lt-LT"/>
              </w:rPr>
              <w:t>ė paciento kėdė</w:t>
            </w:r>
          </w:p>
        </w:tc>
      </w:tr>
      <w:tr w:rsidR="00BC63BF" w14:paraId="3A779185" w14:textId="2EE7DA0B" w:rsidTr="00BC63BF">
        <w:tc>
          <w:tcPr>
            <w:tcW w:w="704" w:type="dxa"/>
          </w:tcPr>
          <w:p w14:paraId="3C48241B" w14:textId="77777777" w:rsidR="00BC63BF" w:rsidRDefault="00BC63BF" w:rsidP="00635114">
            <w:r>
              <w:t>1</w:t>
            </w:r>
          </w:p>
        </w:tc>
        <w:tc>
          <w:tcPr>
            <w:tcW w:w="1566" w:type="dxa"/>
            <w:gridSpan w:val="2"/>
          </w:tcPr>
          <w:p w14:paraId="369DFBBF" w14:textId="77777777" w:rsidR="00BC63BF" w:rsidRDefault="00BC63BF" w:rsidP="00635114">
            <w:r>
              <w:t>Įrenginio tipas</w:t>
            </w:r>
          </w:p>
        </w:tc>
        <w:tc>
          <w:tcPr>
            <w:tcW w:w="2545" w:type="dxa"/>
          </w:tcPr>
          <w:p w14:paraId="65CFA35A" w14:textId="334A3B41" w:rsidR="00BC63BF" w:rsidRDefault="00BC63BF" w:rsidP="00635114">
            <w:r>
              <w:t>Elektrinė Oftalmologinė paciento kėdė</w:t>
            </w:r>
          </w:p>
        </w:tc>
        <w:tc>
          <w:tcPr>
            <w:tcW w:w="1984" w:type="dxa"/>
          </w:tcPr>
          <w:p w14:paraId="69BAB325" w14:textId="77777777" w:rsidR="00BC63BF" w:rsidRDefault="00BC63BF" w:rsidP="00635114"/>
        </w:tc>
        <w:tc>
          <w:tcPr>
            <w:tcW w:w="2694" w:type="dxa"/>
          </w:tcPr>
          <w:p w14:paraId="0FA4B2BD" w14:textId="77777777" w:rsidR="00BC63BF" w:rsidRDefault="00BC63BF" w:rsidP="00635114"/>
        </w:tc>
      </w:tr>
      <w:tr w:rsidR="00BC63BF" w14:paraId="20E7F82A" w14:textId="3C69AEDD" w:rsidTr="00BC63BF">
        <w:tc>
          <w:tcPr>
            <w:tcW w:w="704" w:type="dxa"/>
          </w:tcPr>
          <w:p w14:paraId="1816778E" w14:textId="77777777" w:rsidR="00BC63BF" w:rsidRDefault="00BC63BF" w:rsidP="00635114">
            <w:r>
              <w:t>2</w:t>
            </w:r>
          </w:p>
        </w:tc>
        <w:tc>
          <w:tcPr>
            <w:tcW w:w="1566" w:type="dxa"/>
            <w:gridSpan w:val="2"/>
          </w:tcPr>
          <w:p w14:paraId="30F54D11" w14:textId="2E510350" w:rsidR="00BC63BF" w:rsidRDefault="00BC63BF" w:rsidP="00635114">
            <w:r>
              <w:t xml:space="preserve"> Sėdimosios dallies Matmenys Aušktis x Plotis x Gylis</w:t>
            </w:r>
          </w:p>
        </w:tc>
        <w:tc>
          <w:tcPr>
            <w:tcW w:w="2545" w:type="dxa"/>
          </w:tcPr>
          <w:p w14:paraId="4D9A4DC8" w14:textId="621CE90B" w:rsidR="00BC63BF" w:rsidRDefault="00BC63BF" w:rsidP="00635114">
            <w:r>
              <w:t>122cm (</w:t>
            </w:r>
            <w:r w:rsidRPr="00086780">
              <w:t>±1</w:t>
            </w:r>
            <w:r>
              <w:t xml:space="preserve">0) x 53cm x 50cm </w:t>
            </w:r>
          </w:p>
        </w:tc>
        <w:tc>
          <w:tcPr>
            <w:tcW w:w="1984" w:type="dxa"/>
          </w:tcPr>
          <w:p w14:paraId="33A6CBDF" w14:textId="77777777" w:rsidR="00BC63BF" w:rsidRDefault="00BC63BF" w:rsidP="00635114"/>
        </w:tc>
        <w:tc>
          <w:tcPr>
            <w:tcW w:w="2694" w:type="dxa"/>
          </w:tcPr>
          <w:p w14:paraId="3D662296" w14:textId="77777777" w:rsidR="00BC63BF" w:rsidRDefault="00BC63BF" w:rsidP="00635114"/>
        </w:tc>
      </w:tr>
      <w:tr w:rsidR="00BC63BF" w14:paraId="7F1D424F" w14:textId="1249A737" w:rsidTr="00BC63BF">
        <w:tc>
          <w:tcPr>
            <w:tcW w:w="704" w:type="dxa"/>
          </w:tcPr>
          <w:p w14:paraId="7E28280A" w14:textId="77777777" w:rsidR="00BC63BF" w:rsidRDefault="00BC63BF" w:rsidP="00635114">
            <w:r>
              <w:lastRenderedPageBreak/>
              <w:t>3</w:t>
            </w:r>
          </w:p>
        </w:tc>
        <w:tc>
          <w:tcPr>
            <w:tcW w:w="1566" w:type="dxa"/>
            <w:gridSpan w:val="2"/>
          </w:tcPr>
          <w:p w14:paraId="6594FE18" w14:textId="5E3C7DCA" w:rsidR="00BC63BF" w:rsidRDefault="00BC63BF" w:rsidP="00635114">
            <w:r>
              <w:t>Kėdės rotacija</w:t>
            </w:r>
          </w:p>
        </w:tc>
        <w:tc>
          <w:tcPr>
            <w:tcW w:w="2545" w:type="dxa"/>
          </w:tcPr>
          <w:p w14:paraId="1FE4BF4E" w14:textId="181BC616" w:rsidR="00BC63BF" w:rsidRDefault="00BC63BF" w:rsidP="00635114">
            <w:r w:rsidRPr="00086780">
              <w:t>360°</w:t>
            </w:r>
          </w:p>
        </w:tc>
        <w:tc>
          <w:tcPr>
            <w:tcW w:w="1984" w:type="dxa"/>
          </w:tcPr>
          <w:p w14:paraId="258BCBFC" w14:textId="77777777" w:rsidR="00BC63BF" w:rsidRDefault="00BC63BF" w:rsidP="00635114"/>
        </w:tc>
        <w:tc>
          <w:tcPr>
            <w:tcW w:w="2694" w:type="dxa"/>
          </w:tcPr>
          <w:p w14:paraId="2EA0B0D7" w14:textId="77777777" w:rsidR="00BC63BF" w:rsidRDefault="00BC63BF" w:rsidP="00635114"/>
        </w:tc>
      </w:tr>
      <w:tr w:rsidR="00BC63BF" w14:paraId="2542DDA0" w14:textId="65ACE2FF" w:rsidTr="00BC63BF">
        <w:tc>
          <w:tcPr>
            <w:tcW w:w="704" w:type="dxa"/>
          </w:tcPr>
          <w:p w14:paraId="2085C0A5" w14:textId="77777777" w:rsidR="00BC63BF" w:rsidRDefault="00BC63BF" w:rsidP="00635114">
            <w:r>
              <w:t>4</w:t>
            </w:r>
          </w:p>
        </w:tc>
        <w:tc>
          <w:tcPr>
            <w:tcW w:w="1566" w:type="dxa"/>
            <w:gridSpan w:val="2"/>
          </w:tcPr>
          <w:p w14:paraId="463C3BCE" w14:textId="04F9F44E" w:rsidR="00BC63BF" w:rsidRDefault="00BC63BF" w:rsidP="00635114">
            <w:r>
              <w:t>Komplektacija</w:t>
            </w:r>
          </w:p>
        </w:tc>
        <w:tc>
          <w:tcPr>
            <w:tcW w:w="2545" w:type="dxa"/>
          </w:tcPr>
          <w:p w14:paraId="0FCF1AB7" w14:textId="3A7737D3" w:rsidR="00BC63BF" w:rsidRDefault="00BC63BF" w:rsidP="00635114">
            <w:r>
              <w:t xml:space="preserve"> Su porankiais, kojų atrama </w:t>
            </w:r>
          </w:p>
        </w:tc>
        <w:tc>
          <w:tcPr>
            <w:tcW w:w="1984" w:type="dxa"/>
          </w:tcPr>
          <w:p w14:paraId="17409FE5" w14:textId="77777777" w:rsidR="00BC63BF" w:rsidRDefault="00BC63BF" w:rsidP="00635114"/>
        </w:tc>
        <w:tc>
          <w:tcPr>
            <w:tcW w:w="2694" w:type="dxa"/>
          </w:tcPr>
          <w:p w14:paraId="348D4800" w14:textId="77777777" w:rsidR="00BC63BF" w:rsidRDefault="00BC63BF" w:rsidP="00635114"/>
        </w:tc>
      </w:tr>
      <w:tr w:rsidR="00BC63BF" w14:paraId="6517D5C5" w14:textId="2B0FE90A" w:rsidTr="00BC63BF">
        <w:tc>
          <w:tcPr>
            <w:tcW w:w="704" w:type="dxa"/>
          </w:tcPr>
          <w:p w14:paraId="113CF6E7" w14:textId="77777777" w:rsidR="00BC63BF" w:rsidRDefault="00BC63BF" w:rsidP="00635114">
            <w:r>
              <w:t>5</w:t>
            </w:r>
          </w:p>
        </w:tc>
        <w:tc>
          <w:tcPr>
            <w:tcW w:w="1566" w:type="dxa"/>
            <w:gridSpan w:val="2"/>
          </w:tcPr>
          <w:p w14:paraId="6AD8C319" w14:textId="77777777" w:rsidR="00BC63BF" w:rsidRDefault="00BC63BF" w:rsidP="00635114">
            <w:r>
              <w:t>Kėlimo galia</w:t>
            </w:r>
          </w:p>
        </w:tc>
        <w:tc>
          <w:tcPr>
            <w:tcW w:w="2545" w:type="dxa"/>
          </w:tcPr>
          <w:p w14:paraId="18C1855A" w14:textId="308C5B98" w:rsidR="00BC63BF" w:rsidRDefault="00BC63BF" w:rsidP="00635114">
            <w:r>
              <w:t>Ne mažiau 160 kg</w:t>
            </w:r>
          </w:p>
        </w:tc>
        <w:tc>
          <w:tcPr>
            <w:tcW w:w="1984" w:type="dxa"/>
          </w:tcPr>
          <w:p w14:paraId="53259D7E" w14:textId="77777777" w:rsidR="00BC63BF" w:rsidRDefault="00BC63BF" w:rsidP="00635114"/>
        </w:tc>
        <w:tc>
          <w:tcPr>
            <w:tcW w:w="2694" w:type="dxa"/>
          </w:tcPr>
          <w:p w14:paraId="1C6BF196" w14:textId="77777777" w:rsidR="00BC63BF" w:rsidRDefault="00BC63BF" w:rsidP="00635114"/>
        </w:tc>
      </w:tr>
      <w:tr w:rsidR="00BC63BF" w14:paraId="2BF01FEE" w14:textId="741FCFDF" w:rsidTr="00BC63BF">
        <w:tc>
          <w:tcPr>
            <w:tcW w:w="704" w:type="dxa"/>
          </w:tcPr>
          <w:p w14:paraId="5E70CF17" w14:textId="77777777" w:rsidR="00BC63BF" w:rsidRDefault="00BC63BF" w:rsidP="00635114">
            <w:r>
              <w:t>6</w:t>
            </w:r>
          </w:p>
        </w:tc>
        <w:tc>
          <w:tcPr>
            <w:tcW w:w="1566" w:type="dxa"/>
            <w:gridSpan w:val="2"/>
          </w:tcPr>
          <w:p w14:paraId="28C58E1B" w14:textId="1327E8FB" w:rsidR="00BC63BF" w:rsidRPr="00933B92" w:rsidRDefault="00BC63BF" w:rsidP="00635114">
            <w:pPr>
              <w:rPr>
                <w:lang w:val="lt-LT"/>
              </w:rPr>
            </w:pPr>
            <w:r>
              <w:t>Kėdės sėdimosios dallies minimalus aukštis</w:t>
            </w:r>
          </w:p>
        </w:tc>
        <w:tc>
          <w:tcPr>
            <w:tcW w:w="2545" w:type="dxa"/>
          </w:tcPr>
          <w:p w14:paraId="3DE9791A" w14:textId="78D428D1" w:rsidR="00BC63BF" w:rsidRDefault="00BC63BF" w:rsidP="00635114">
            <w:r>
              <w:t>52 cm</w:t>
            </w:r>
          </w:p>
        </w:tc>
        <w:tc>
          <w:tcPr>
            <w:tcW w:w="1984" w:type="dxa"/>
          </w:tcPr>
          <w:p w14:paraId="40D7A560" w14:textId="77777777" w:rsidR="00BC63BF" w:rsidRDefault="00BC63BF" w:rsidP="00635114"/>
        </w:tc>
        <w:tc>
          <w:tcPr>
            <w:tcW w:w="2694" w:type="dxa"/>
          </w:tcPr>
          <w:p w14:paraId="037689B0" w14:textId="77777777" w:rsidR="00BC63BF" w:rsidRDefault="00BC63BF" w:rsidP="00635114"/>
        </w:tc>
      </w:tr>
      <w:tr w:rsidR="00BC63BF" w14:paraId="6C2A94A3" w14:textId="758CD929" w:rsidTr="00BC63BF">
        <w:tc>
          <w:tcPr>
            <w:tcW w:w="704" w:type="dxa"/>
          </w:tcPr>
          <w:p w14:paraId="3605AEF3" w14:textId="77777777" w:rsidR="00BC63BF" w:rsidRDefault="00BC63BF" w:rsidP="00635114">
            <w:r>
              <w:t>7</w:t>
            </w:r>
          </w:p>
        </w:tc>
        <w:tc>
          <w:tcPr>
            <w:tcW w:w="1566" w:type="dxa"/>
            <w:gridSpan w:val="2"/>
          </w:tcPr>
          <w:p w14:paraId="131570AE" w14:textId="5737A952" w:rsidR="00BC63BF" w:rsidRDefault="00BC63BF" w:rsidP="00635114">
            <w:r>
              <w:t>Kėdės sėdimosios dallies maksimalus aukštis</w:t>
            </w:r>
          </w:p>
        </w:tc>
        <w:tc>
          <w:tcPr>
            <w:tcW w:w="2545" w:type="dxa"/>
          </w:tcPr>
          <w:p w14:paraId="389072DE" w14:textId="63585C47" w:rsidR="00BC63BF" w:rsidRDefault="00BC63BF" w:rsidP="00635114">
            <w:r>
              <w:t>67 cm</w:t>
            </w:r>
          </w:p>
        </w:tc>
        <w:tc>
          <w:tcPr>
            <w:tcW w:w="1984" w:type="dxa"/>
          </w:tcPr>
          <w:p w14:paraId="18937635" w14:textId="77777777" w:rsidR="00BC63BF" w:rsidRDefault="00BC63BF" w:rsidP="00635114"/>
        </w:tc>
        <w:tc>
          <w:tcPr>
            <w:tcW w:w="2694" w:type="dxa"/>
          </w:tcPr>
          <w:p w14:paraId="3773EAE3" w14:textId="77777777" w:rsidR="00BC63BF" w:rsidRDefault="00BC63BF" w:rsidP="00635114"/>
        </w:tc>
      </w:tr>
      <w:tr w:rsidR="00BC63BF" w14:paraId="0D5548F3" w14:textId="7506DD01" w:rsidTr="00BC63BF">
        <w:tc>
          <w:tcPr>
            <w:tcW w:w="704" w:type="dxa"/>
          </w:tcPr>
          <w:p w14:paraId="61478AA1" w14:textId="1BDC5172" w:rsidR="00BC63BF" w:rsidRDefault="00BC63BF" w:rsidP="00635114">
            <w:r>
              <w:t>8</w:t>
            </w:r>
          </w:p>
        </w:tc>
        <w:tc>
          <w:tcPr>
            <w:tcW w:w="1566" w:type="dxa"/>
            <w:gridSpan w:val="2"/>
          </w:tcPr>
          <w:p w14:paraId="109E3FB2" w14:textId="270787EE" w:rsidR="00BC63BF" w:rsidRDefault="00BC63BF" w:rsidP="00635114">
            <w:r>
              <w:t>Kėdės atlošimas</w:t>
            </w:r>
          </w:p>
        </w:tc>
        <w:tc>
          <w:tcPr>
            <w:tcW w:w="2545" w:type="dxa"/>
          </w:tcPr>
          <w:p w14:paraId="21FE5726" w14:textId="6E2D3A9C" w:rsidR="00BC63BF" w:rsidRDefault="00BC63BF" w:rsidP="00635114">
            <w:r>
              <w:t>65</w:t>
            </w:r>
            <w:r w:rsidRPr="00086780">
              <w:t>°</w:t>
            </w:r>
          </w:p>
        </w:tc>
        <w:tc>
          <w:tcPr>
            <w:tcW w:w="1984" w:type="dxa"/>
          </w:tcPr>
          <w:p w14:paraId="35620B39" w14:textId="77777777" w:rsidR="00BC63BF" w:rsidRDefault="00BC63BF" w:rsidP="00635114"/>
        </w:tc>
        <w:tc>
          <w:tcPr>
            <w:tcW w:w="2694" w:type="dxa"/>
          </w:tcPr>
          <w:p w14:paraId="235967B3" w14:textId="77777777" w:rsidR="00BC63BF" w:rsidRDefault="00BC63BF" w:rsidP="00635114"/>
        </w:tc>
      </w:tr>
      <w:tr w:rsidR="00BC63BF" w14:paraId="299716F8" w14:textId="37EC0D14" w:rsidTr="00BC63BF">
        <w:tc>
          <w:tcPr>
            <w:tcW w:w="704" w:type="dxa"/>
          </w:tcPr>
          <w:p w14:paraId="389512B3" w14:textId="77777777" w:rsidR="00BC63BF" w:rsidRDefault="00BC63BF" w:rsidP="00635114">
            <w:r>
              <w:t>8</w:t>
            </w:r>
          </w:p>
        </w:tc>
        <w:tc>
          <w:tcPr>
            <w:tcW w:w="1566" w:type="dxa"/>
            <w:gridSpan w:val="2"/>
          </w:tcPr>
          <w:p w14:paraId="49FB1CA4" w14:textId="77777777" w:rsidR="00BC63BF" w:rsidRDefault="00BC63BF" w:rsidP="00635114">
            <w:r>
              <w:t>Kėlimo mechanizmo valdymas</w:t>
            </w:r>
          </w:p>
        </w:tc>
        <w:tc>
          <w:tcPr>
            <w:tcW w:w="2545" w:type="dxa"/>
          </w:tcPr>
          <w:p w14:paraId="4186A196" w14:textId="3B55D5DD" w:rsidR="00BC63BF" w:rsidRDefault="00BC63BF" w:rsidP="00635114">
            <w:r>
              <w:t>Aukštyn/žemyn- kojinis valdymas (elektrinis)</w:t>
            </w:r>
          </w:p>
        </w:tc>
        <w:tc>
          <w:tcPr>
            <w:tcW w:w="1984" w:type="dxa"/>
          </w:tcPr>
          <w:p w14:paraId="64F1C172" w14:textId="77777777" w:rsidR="00BC63BF" w:rsidRDefault="00BC63BF" w:rsidP="00635114"/>
        </w:tc>
        <w:tc>
          <w:tcPr>
            <w:tcW w:w="2694" w:type="dxa"/>
          </w:tcPr>
          <w:p w14:paraId="75BE83F1" w14:textId="77777777" w:rsidR="00BC63BF" w:rsidRDefault="00BC63BF" w:rsidP="00635114"/>
        </w:tc>
      </w:tr>
      <w:tr w:rsidR="00BC63BF" w14:paraId="117F68CE" w14:textId="28D89FED" w:rsidTr="00BC63BF">
        <w:tc>
          <w:tcPr>
            <w:tcW w:w="704" w:type="dxa"/>
          </w:tcPr>
          <w:p w14:paraId="2458F8CB" w14:textId="77777777" w:rsidR="00BC63BF" w:rsidRDefault="00BC63BF" w:rsidP="00635114">
            <w:r>
              <w:t>9</w:t>
            </w:r>
          </w:p>
        </w:tc>
        <w:tc>
          <w:tcPr>
            <w:tcW w:w="1566" w:type="dxa"/>
            <w:gridSpan w:val="2"/>
          </w:tcPr>
          <w:p w14:paraId="044D4F47" w14:textId="77777777" w:rsidR="00BC63BF" w:rsidRDefault="00BC63BF" w:rsidP="00635114">
            <w:r>
              <w:t>Maitinimo šaltinis</w:t>
            </w:r>
          </w:p>
        </w:tc>
        <w:tc>
          <w:tcPr>
            <w:tcW w:w="2545" w:type="dxa"/>
          </w:tcPr>
          <w:p w14:paraId="24E70DDE" w14:textId="74E810DE" w:rsidR="00BC63BF" w:rsidRDefault="00BC63BF" w:rsidP="00635114">
            <w:r w:rsidRPr="00E02FFD">
              <w:t>220-240 V~ 50/60 Hz</w:t>
            </w:r>
          </w:p>
        </w:tc>
        <w:tc>
          <w:tcPr>
            <w:tcW w:w="1984" w:type="dxa"/>
          </w:tcPr>
          <w:p w14:paraId="4F0BC488" w14:textId="77777777" w:rsidR="00BC63BF" w:rsidRDefault="00BC63BF" w:rsidP="00635114"/>
        </w:tc>
        <w:tc>
          <w:tcPr>
            <w:tcW w:w="2694" w:type="dxa"/>
          </w:tcPr>
          <w:p w14:paraId="197C05D1" w14:textId="77777777" w:rsidR="00BC63BF" w:rsidRDefault="00BC63BF" w:rsidP="00635114"/>
        </w:tc>
      </w:tr>
      <w:tr w:rsidR="00BC63BF" w14:paraId="2BBBE647" w14:textId="5DC24901" w:rsidTr="00BC63BF">
        <w:tc>
          <w:tcPr>
            <w:tcW w:w="9493" w:type="dxa"/>
            <w:gridSpan w:val="6"/>
          </w:tcPr>
          <w:p w14:paraId="0177934B" w14:textId="7152F5D3" w:rsidR="00BC63BF" w:rsidRPr="00BC63BF" w:rsidRDefault="00BC63BF" w:rsidP="00635114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BC63BF">
              <w:rPr>
                <w:b/>
                <w:bCs/>
              </w:rPr>
              <w:t>. Oftalmologin</w:t>
            </w:r>
            <w:r w:rsidRPr="00BC63BF">
              <w:rPr>
                <w:b/>
                <w:bCs/>
                <w:lang w:val="lt-LT"/>
              </w:rPr>
              <w:t>is instrumentas (akių vokų laikiklis)</w:t>
            </w:r>
          </w:p>
        </w:tc>
      </w:tr>
      <w:tr w:rsidR="00BC63BF" w14:paraId="1BB116A6" w14:textId="635A553F" w:rsidTr="00BC63BF">
        <w:tc>
          <w:tcPr>
            <w:tcW w:w="704" w:type="dxa"/>
          </w:tcPr>
          <w:p w14:paraId="627DEA10" w14:textId="77777777" w:rsidR="00BC63BF" w:rsidRDefault="00BC63BF" w:rsidP="00635114">
            <w:r>
              <w:t>1</w:t>
            </w:r>
          </w:p>
        </w:tc>
        <w:tc>
          <w:tcPr>
            <w:tcW w:w="1559" w:type="dxa"/>
          </w:tcPr>
          <w:p w14:paraId="13895177" w14:textId="449C86C7" w:rsidR="00BC63BF" w:rsidRDefault="00BC63BF" w:rsidP="00635114">
            <w:r>
              <w:t>Įnstrumento tipas</w:t>
            </w:r>
          </w:p>
        </w:tc>
        <w:tc>
          <w:tcPr>
            <w:tcW w:w="2552" w:type="dxa"/>
            <w:gridSpan w:val="2"/>
          </w:tcPr>
          <w:p w14:paraId="1606FA0E" w14:textId="47EC5D1E" w:rsidR="00BC63BF" w:rsidRDefault="00BC63BF" w:rsidP="00635114">
            <w:r w:rsidRPr="003769E7">
              <w:t>Desmarres</w:t>
            </w:r>
            <w:r>
              <w:t xml:space="preserve"> </w:t>
            </w:r>
            <w:r w:rsidRPr="00E02FFD">
              <w:t>tipo</w:t>
            </w:r>
            <w:r>
              <w:t xml:space="preserve"> arba lygiavertis</w:t>
            </w:r>
          </w:p>
        </w:tc>
        <w:tc>
          <w:tcPr>
            <w:tcW w:w="1984" w:type="dxa"/>
          </w:tcPr>
          <w:p w14:paraId="24B3AAED" w14:textId="77777777" w:rsidR="00BC63BF" w:rsidRDefault="00BC63BF" w:rsidP="00635114"/>
        </w:tc>
        <w:tc>
          <w:tcPr>
            <w:tcW w:w="2694" w:type="dxa"/>
          </w:tcPr>
          <w:p w14:paraId="1B854A26" w14:textId="77777777" w:rsidR="00BC63BF" w:rsidRDefault="00BC63BF" w:rsidP="00635114"/>
        </w:tc>
      </w:tr>
      <w:tr w:rsidR="00BC63BF" w14:paraId="15ABA78F" w14:textId="637A6733" w:rsidTr="00BC63BF">
        <w:tc>
          <w:tcPr>
            <w:tcW w:w="704" w:type="dxa"/>
          </w:tcPr>
          <w:p w14:paraId="73BE9BE5" w14:textId="77777777" w:rsidR="00BC63BF" w:rsidRDefault="00BC63BF" w:rsidP="00635114">
            <w:r>
              <w:t>2</w:t>
            </w:r>
          </w:p>
        </w:tc>
        <w:tc>
          <w:tcPr>
            <w:tcW w:w="1559" w:type="dxa"/>
          </w:tcPr>
          <w:p w14:paraId="726F85DE" w14:textId="01349A2B" w:rsidR="00BC63BF" w:rsidRDefault="00BC63BF" w:rsidP="00635114">
            <w:r w:rsidRPr="00086780">
              <w:t>Menčių dydis</w:t>
            </w:r>
            <w:r>
              <w:t xml:space="preserve"> įvairių dydžių po 1 vnt</w:t>
            </w:r>
          </w:p>
        </w:tc>
        <w:tc>
          <w:tcPr>
            <w:tcW w:w="2552" w:type="dxa"/>
            <w:gridSpan w:val="2"/>
          </w:tcPr>
          <w:p w14:paraId="3B6F8238" w14:textId="22FBD07D" w:rsidR="00BC63BF" w:rsidRDefault="00BC63BF" w:rsidP="00635114">
            <w:r>
              <w:t>8mm, 10mm, 12mm, 14mm, 16mm,18 mm</w:t>
            </w:r>
          </w:p>
        </w:tc>
        <w:tc>
          <w:tcPr>
            <w:tcW w:w="1984" w:type="dxa"/>
          </w:tcPr>
          <w:p w14:paraId="3FE37FD3" w14:textId="77777777" w:rsidR="00BC63BF" w:rsidRDefault="00BC63BF" w:rsidP="00635114"/>
        </w:tc>
        <w:tc>
          <w:tcPr>
            <w:tcW w:w="2694" w:type="dxa"/>
          </w:tcPr>
          <w:p w14:paraId="69D5EFBC" w14:textId="77777777" w:rsidR="00BC63BF" w:rsidRDefault="00BC63BF" w:rsidP="00635114"/>
        </w:tc>
      </w:tr>
      <w:tr w:rsidR="00BC63BF" w14:paraId="7AC47A95" w14:textId="4F5AE1D4" w:rsidTr="00BC63BF">
        <w:tc>
          <w:tcPr>
            <w:tcW w:w="704" w:type="dxa"/>
          </w:tcPr>
          <w:p w14:paraId="7EF7F2D7" w14:textId="5E9F9792" w:rsidR="00BC63BF" w:rsidRDefault="00BC63BF" w:rsidP="00635114">
            <w:r>
              <w:t>3</w:t>
            </w:r>
          </w:p>
        </w:tc>
        <w:tc>
          <w:tcPr>
            <w:tcW w:w="1559" w:type="dxa"/>
          </w:tcPr>
          <w:p w14:paraId="092C1CEB" w14:textId="0FBA8B38" w:rsidR="00BC63BF" w:rsidRDefault="00BC63BF" w:rsidP="00635114">
            <w:r>
              <w:t>Instrumento ilgis</w:t>
            </w:r>
          </w:p>
        </w:tc>
        <w:tc>
          <w:tcPr>
            <w:tcW w:w="2552" w:type="dxa"/>
            <w:gridSpan w:val="2"/>
          </w:tcPr>
          <w:p w14:paraId="7C5E0BC1" w14:textId="7DEA43A6" w:rsidR="00BC63BF" w:rsidRPr="00086780" w:rsidRDefault="00BC63BF" w:rsidP="00635114">
            <w:r>
              <w:t>16cm</w:t>
            </w:r>
          </w:p>
        </w:tc>
        <w:tc>
          <w:tcPr>
            <w:tcW w:w="1984" w:type="dxa"/>
          </w:tcPr>
          <w:p w14:paraId="3EF5E7A5" w14:textId="77777777" w:rsidR="00BC63BF" w:rsidRDefault="00BC63BF" w:rsidP="00635114"/>
        </w:tc>
        <w:tc>
          <w:tcPr>
            <w:tcW w:w="2694" w:type="dxa"/>
          </w:tcPr>
          <w:p w14:paraId="6C965662" w14:textId="77777777" w:rsidR="00BC63BF" w:rsidRDefault="00BC63BF" w:rsidP="00635114"/>
        </w:tc>
      </w:tr>
      <w:tr w:rsidR="00BC63BF" w:rsidRPr="00BC63BF" w14:paraId="0A76F1C5" w14:textId="7D138EB7" w:rsidTr="000F420C">
        <w:tc>
          <w:tcPr>
            <w:tcW w:w="9493" w:type="dxa"/>
            <w:gridSpan w:val="6"/>
          </w:tcPr>
          <w:p w14:paraId="7256F006" w14:textId="4D17AA96" w:rsidR="00BC63BF" w:rsidRPr="00BC63BF" w:rsidRDefault="00BC63BF" w:rsidP="002D651C">
            <w:pPr>
              <w:rPr>
                <w:b/>
                <w:bCs/>
              </w:rPr>
            </w:pPr>
            <w:r w:rsidRPr="00BC63BF">
              <w:rPr>
                <w:b/>
                <w:bCs/>
              </w:rPr>
              <w:t>8. Oftalmologin</w:t>
            </w:r>
            <w:r w:rsidRPr="00BC63BF">
              <w:rPr>
                <w:b/>
                <w:bCs/>
                <w:lang w:val="lt-LT"/>
              </w:rPr>
              <w:t>is instrumentas (akių vokų plėtiklis)</w:t>
            </w:r>
          </w:p>
        </w:tc>
      </w:tr>
      <w:tr w:rsidR="00BC63BF" w14:paraId="34E3AB00" w14:textId="0C43059A" w:rsidTr="00BC63BF">
        <w:tc>
          <w:tcPr>
            <w:tcW w:w="704" w:type="dxa"/>
          </w:tcPr>
          <w:p w14:paraId="1025B8B5" w14:textId="77777777" w:rsidR="00BC63BF" w:rsidRDefault="00BC63BF" w:rsidP="002D651C">
            <w:r>
              <w:t>1</w:t>
            </w:r>
          </w:p>
        </w:tc>
        <w:tc>
          <w:tcPr>
            <w:tcW w:w="1559" w:type="dxa"/>
          </w:tcPr>
          <w:p w14:paraId="122BBCB1" w14:textId="77777777" w:rsidR="00BC63BF" w:rsidRDefault="00BC63BF" w:rsidP="002D651C">
            <w:r>
              <w:t>Įnstrumento tipas</w:t>
            </w:r>
          </w:p>
        </w:tc>
        <w:tc>
          <w:tcPr>
            <w:tcW w:w="2552" w:type="dxa"/>
            <w:gridSpan w:val="2"/>
          </w:tcPr>
          <w:p w14:paraId="32F289F9" w14:textId="77777777" w:rsidR="00BC63BF" w:rsidRDefault="00BC63BF" w:rsidP="002D651C">
            <w:r w:rsidRPr="00E02FFD">
              <w:t>Barraquer</w:t>
            </w:r>
            <w:r>
              <w:t xml:space="preserve"> </w:t>
            </w:r>
            <w:r w:rsidRPr="005F49F8">
              <w:t>(COLIBRI)</w:t>
            </w:r>
            <w:r w:rsidRPr="00E02FFD">
              <w:t xml:space="preserve"> tipo</w:t>
            </w:r>
            <w:r>
              <w:t xml:space="preserve"> arba lygiavertis</w:t>
            </w:r>
          </w:p>
        </w:tc>
        <w:tc>
          <w:tcPr>
            <w:tcW w:w="1984" w:type="dxa"/>
          </w:tcPr>
          <w:p w14:paraId="1DA3EDBA" w14:textId="77777777" w:rsidR="00BC63BF" w:rsidRDefault="00BC63BF" w:rsidP="002D651C"/>
        </w:tc>
        <w:tc>
          <w:tcPr>
            <w:tcW w:w="2694" w:type="dxa"/>
          </w:tcPr>
          <w:p w14:paraId="023A9C52" w14:textId="77777777" w:rsidR="00BC63BF" w:rsidRDefault="00BC63BF" w:rsidP="002D651C"/>
        </w:tc>
      </w:tr>
      <w:tr w:rsidR="00BC63BF" w14:paraId="0D0B6381" w14:textId="1D8BB22F" w:rsidTr="00BC63BF">
        <w:tc>
          <w:tcPr>
            <w:tcW w:w="704" w:type="dxa"/>
          </w:tcPr>
          <w:p w14:paraId="1D23DBD8" w14:textId="77777777" w:rsidR="00BC63BF" w:rsidRDefault="00BC63BF" w:rsidP="002D651C">
            <w:r>
              <w:t>2</w:t>
            </w:r>
          </w:p>
        </w:tc>
        <w:tc>
          <w:tcPr>
            <w:tcW w:w="1559" w:type="dxa"/>
          </w:tcPr>
          <w:p w14:paraId="03B5B3D5" w14:textId="77777777" w:rsidR="00BC63BF" w:rsidRDefault="00BC63BF" w:rsidP="002D651C">
            <w:r w:rsidRPr="00086780">
              <w:t>Menčių dydis</w:t>
            </w:r>
          </w:p>
        </w:tc>
        <w:tc>
          <w:tcPr>
            <w:tcW w:w="2552" w:type="dxa"/>
            <w:gridSpan w:val="2"/>
          </w:tcPr>
          <w:p w14:paraId="6CC094FE" w14:textId="77777777" w:rsidR="00BC63BF" w:rsidRDefault="00BC63BF" w:rsidP="002D651C">
            <w:r>
              <w:t>3cm ir 4cm</w:t>
            </w:r>
          </w:p>
        </w:tc>
        <w:tc>
          <w:tcPr>
            <w:tcW w:w="1984" w:type="dxa"/>
          </w:tcPr>
          <w:p w14:paraId="3320D154" w14:textId="77777777" w:rsidR="00BC63BF" w:rsidRDefault="00BC63BF" w:rsidP="002D651C"/>
        </w:tc>
        <w:tc>
          <w:tcPr>
            <w:tcW w:w="2694" w:type="dxa"/>
          </w:tcPr>
          <w:p w14:paraId="133F77FE" w14:textId="77777777" w:rsidR="00BC63BF" w:rsidRDefault="00BC63BF" w:rsidP="002D651C"/>
        </w:tc>
      </w:tr>
    </w:tbl>
    <w:p w14:paraId="6E75FCE2" w14:textId="77777777" w:rsidR="005F49F8" w:rsidRDefault="005F49F8" w:rsidP="005F49F8"/>
    <w:p w14:paraId="23C3A24F" w14:textId="77777777" w:rsidR="005F49F8" w:rsidRDefault="005F49F8"/>
    <w:p w14:paraId="2A850870" w14:textId="77777777" w:rsidR="00FC2FA4" w:rsidRDefault="00FC2FA4"/>
    <w:p w14:paraId="0F3CE95B" w14:textId="1299199C" w:rsidR="00FC2FA4" w:rsidRPr="00111F47" w:rsidRDefault="00FC2FA4" w:rsidP="00FC2FA4">
      <w:pPr>
        <w:pStyle w:val="Antrat1"/>
        <w:rPr>
          <w:lang w:val="lt-LT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559"/>
        <w:gridCol w:w="2552"/>
        <w:gridCol w:w="1984"/>
        <w:gridCol w:w="2835"/>
      </w:tblGrid>
      <w:tr w:rsidR="00BC63BF" w14:paraId="65F73378" w14:textId="68774F02" w:rsidTr="00AC0146">
        <w:tc>
          <w:tcPr>
            <w:tcW w:w="9634" w:type="dxa"/>
            <w:gridSpan w:val="5"/>
          </w:tcPr>
          <w:p w14:paraId="441EEE78" w14:textId="5E2AB144" w:rsidR="00BC63BF" w:rsidRPr="00BC63BF" w:rsidRDefault="00BC63BF" w:rsidP="00785A97">
            <w:pPr>
              <w:rPr>
                <w:b/>
                <w:bCs/>
              </w:rPr>
            </w:pPr>
            <w:r w:rsidRPr="00BC63BF">
              <w:rPr>
                <w:b/>
                <w:bCs/>
              </w:rPr>
              <w:t xml:space="preserve">9. Gydytojo kėdutė </w:t>
            </w:r>
          </w:p>
        </w:tc>
      </w:tr>
      <w:tr w:rsidR="00BC63BF" w14:paraId="1C301515" w14:textId="71AF5D43" w:rsidTr="00BC63BF">
        <w:tc>
          <w:tcPr>
            <w:tcW w:w="704" w:type="dxa"/>
          </w:tcPr>
          <w:p w14:paraId="577E5F6E" w14:textId="77777777" w:rsidR="00BC63BF" w:rsidRDefault="00BC63BF" w:rsidP="00785A97">
            <w:r>
              <w:t>1</w:t>
            </w:r>
          </w:p>
        </w:tc>
        <w:tc>
          <w:tcPr>
            <w:tcW w:w="1559" w:type="dxa"/>
          </w:tcPr>
          <w:p w14:paraId="261FDAD3" w14:textId="65CE8BE2" w:rsidR="00BC63BF" w:rsidRDefault="00BC63BF" w:rsidP="00785A97">
            <w:r>
              <w:t>Kojų atrama</w:t>
            </w:r>
          </w:p>
        </w:tc>
        <w:tc>
          <w:tcPr>
            <w:tcW w:w="2552" w:type="dxa"/>
          </w:tcPr>
          <w:p w14:paraId="2F1A9EA7" w14:textId="33685AF7" w:rsidR="00BC63BF" w:rsidRDefault="00BC63BF" w:rsidP="00785A97">
            <w:r w:rsidRPr="00961616">
              <w:t>Kėdė su kojų atramos pakėlimo žiedu</w:t>
            </w:r>
          </w:p>
        </w:tc>
        <w:tc>
          <w:tcPr>
            <w:tcW w:w="1984" w:type="dxa"/>
          </w:tcPr>
          <w:p w14:paraId="2B4549E1" w14:textId="77777777" w:rsidR="00BC63BF" w:rsidRDefault="00BC63BF" w:rsidP="00785A97"/>
        </w:tc>
        <w:tc>
          <w:tcPr>
            <w:tcW w:w="2835" w:type="dxa"/>
          </w:tcPr>
          <w:p w14:paraId="6F99D437" w14:textId="77777777" w:rsidR="00BC63BF" w:rsidRDefault="00BC63BF" w:rsidP="00785A97"/>
        </w:tc>
      </w:tr>
      <w:tr w:rsidR="00BC63BF" w14:paraId="7956BBC7" w14:textId="7B6F2C00" w:rsidTr="00BC63BF">
        <w:tc>
          <w:tcPr>
            <w:tcW w:w="704" w:type="dxa"/>
          </w:tcPr>
          <w:p w14:paraId="7BA58005" w14:textId="77777777" w:rsidR="00BC63BF" w:rsidRDefault="00BC63BF" w:rsidP="00785A97">
            <w:r>
              <w:t>2</w:t>
            </w:r>
          </w:p>
        </w:tc>
        <w:tc>
          <w:tcPr>
            <w:tcW w:w="1559" w:type="dxa"/>
          </w:tcPr>
          <w:p w14:paraId="172D4544" w14:textId="7D6A1A38" w:rsidR="00BC63BF" w:rsidRDefault="00BC63BF" w:rsidP="00785A97">
            <w:r>
              <w:t>Aukščio reguliavimas</w:t>
            </w:r>
          </w:p>
        </w:tc>
        <w:tc>
          <w:tcPr>
            <w:tcW w:w="2552" w:type="dxa"/>
          </w:tcPr>
          <w:p w14:paraId="3EC70883" w14:textId="52183A0C" w:rsidR="00BC63BF" w:rsidRDefault="00BC63BF" w:rsidP="00785A97">
            <w:r>
              <w:t>D</w:t>
            </w:r>
            <w:r w:rsidRPr="00003B16">
              <w:t>ujine spyruokle</w:t>
            </w:r>
            <w:r>
              <w:t xml:space="preserve"> (arba lygiavertis), Minimalus aukštis 530mm, Maksimalus aukšis 660mm</w:t>
            </w:r>
          </w:p>
        </w:tc>
        <w:tc>
          <w:tcPr>
            <w:tcW w:w="1984" w:type="dxa"/>
          </w:tcPr>
          <w:p w14:paraId="749E5604" w14:textId="77777777" w:rsidR="00BC63BF" w:rsidRDefault="00BC63BF" w:rsidP="00785A97"/>
        </w:tc>
        <w:tc>
          <w:tcPr>
            <w:tcW w:w="2835" w:type="dxa"/>
          </w:tcPr>
          <w:p w14:paraId="72F7FD19" w14:textId="77777777" w:rsidR="00BC63BF" w:rsidRDefault="00BC63BF" w:rsidP="00785A97"/>
        </w:tc>
      </w:tr>
      <w:tr w:rsidR="00BC63BF" w14:paraId="0AA4E9EA" w14:textId="2EB5A716" w:rsidTr="00BC63BF">
        <w:tc>
          <w:tcPr>
            <w:tcW w:w="704" w:type="dxa"/>
          </w:tcPr>
          <w:p w14:paraId="0F6EC9E4" w14:textId="77777777" w:rsidR="00BC63BF" w:rsidRDefault="00BC63BF" w:rsidP="00785A97">
            <w:r>
              <w:t>3</w:t>
            </w:r>
          </w:p>
        </w:tc>
        <w:tc>
          <w:tcPr>
            <w:tcW w:w="1559" w:type="dxa"/>
          </w:tcPr>
          <w:p w14:paraId="2843E867" w14:textId="001403CC" w:rsidR="00BC63BF" w:rsidRDefault="00BC63BF" w:rsidP="00785A97">
            <w:r>
              <w:t>Konstrukcija</w:t>
            </w:r>
          </w:p>
        </w:tc>
        <w:tc>
          <w:tcPr>
            <w:tcW w:w="2552" w:type="dxa"/>
          </w:tcPr>
          <w:p w14:paraId="50377037" w14:textId="35CEC698" w:rsidR="00BC63BF" w:rsidRPr="00086780" w:rsidRDefault="00BC63BF" w:rsidP="00785A97">
            <w:r>
              <w:t>T</w:t>
            </w:r>
            <w:r w:rsidRPr="00003B16">
              <w:t>virta plieninė konstrukcija</w:t>
            </w:r>
            <w:r>
              <w:t xml:space="preserve"> (arba lygiavertė)</w:t>
            </w:r>
          </w:p>
        </w:tc>
        <w:tc>
          <w:tcPr>
            <w:tcW w:w="1984" w:type="dxa"/>
          </w:tcPr>
          <w:p w14:paraId="79D8BBAE" w14:textId="77777777" w:rsidR="00BC63BF" w:rsidRDefault="00BC63BF" w:rsidP="00785A97"/>
        </w:tc>
        <w:tc>
          <w:tcPr>
            <w:tcW w:w="2835" w:type="dxa"/>
          </w:tcPr>
          <w:p w14:paraId="09D7CC57" w14:textId="77777777" w:rsidR="00BC63BF" w:rsidRDefault="00BC63BF" w:rsidP="00785A97"/>
        </w:tc>
      </w:tr>
      <w:tr w:rsidR="00BC63BF" w14:paraId="55DE6683" w14:textId="36C6D4D0" w:rsidTr="00BC63BF">
        <w:tc>
          <w:tcPr>
            <w:tcW w:w="704" w:type="dxa"/>
          </w:tcPr>
          <w:p w14:paraId="73AE7877" w14:textId="7BBB162B" w:rsidR="00BC63BF" w:rsidRDefault="00BC63BF" w:rsidP="00785A97">
            <w:r>
              <w:t>4</w:t>
            </w:r>
          </w:p>
        </w:tc>
        <w:tc>
          <w:tcPr>
            <w:tcW w:w="1559" w:type="dxa"/>
          </w:tcPr>
          <w:p w14:paraId="075071DB" w14:textId="0AB31963" w:rsidR="00BC63BF" w:rsidRPr="00086780" w:rsidRDefault="00BC63BF" w:rsidP="00785A97">
            <w:r>
              <w:t>Ratukai</w:t>
            </w:r>
          </w:p>
        </w:tc>
        <w:tc>
          <w:tcPr>
            <w:tcW w:w="2552" w:type="dxa"/>
          </w:tcPr>
          <w:p w14:paraId="342CA584" w14:textId="47E24F25" w:rsidR="00BC63BF" w:rsidRDefault="00BC63BF" w:rsidP="00785A97">
            <w:r w:rsidRPr="00003B16">
              <w:t>360º kampu pasukami savaime stabdantys ratukai</w:t>
            </w:r>
          </w:p>
        </w:tc>
        <w:tc>
          <w:tcPr>
            <w:tcW w:w="1984" w:type="dxa"/>
          </w:tcPr>
          <w:p w14:paraId="2FD69351" w14:textId="77777777" w:rsidR="00BC63BF" w:rsidRDefault="00BC63BF" w:rsidP="00785A97"/>
        </w:tc>
        <w:tc>
          <w:tcPr>
            <w:tcW w:w="2835" w:type="dxa"/>
          </w:tcPr>
          <w:p w14:paraId="04DEF3AD" w14:textId="77777777" w:rsidR="00BC63BF" w:rsidRDefault="00BC63BF" w:rsidP="00785A97"/>
        </w:tc>
      </w:tr>
      <w:tr w:rsidR="00BC63BF" w14:paraId="40BD0A07" w14:textId="7836EB97" w:rsidTr="00BC63BF">
        <w:tc>
          <w:tcPr>
            <w:tcW w:w="704" w:type="dxa"/>
          </w:tcPr>
          <w:p w14:paraId="7588AB0F" w14:textId="2F368A68" w:rsidR="00BC63BF" w:rsidRDefault="00BC63BF" w:rsidP="00785A97">
            <w:r>
              <w:t>6</w:t>
            </w:r>
          </w:p>
        </w:tc>
        <w:tc>
          <w:tcPr>
            <w:tcW w:w="1559" w:type="dxa"/>
          </w:tcPr>
          <w:p w14:paraId="17174481" w14:textId="4EFCC60B" w:rsidR="00BC63BF" w:rsidRDefault="00BC63BF" w:rsidP="00785A97">
            <w:r>
              <w:t>Kėdės danga</w:t>
            </w:r>
          </w:p>
        </w:tc>
        <w:tc>
          <w:tcPr>
            <w:tcW w:w="2552" w:type="dxa"/>
          </w:tcPr>
          <w:p w14:paraId="72ABCB9F" w14:textId="49D0BBDC" w:rsidR="00BC63BF" w:rsidRPr="00003B16" w:rsidRDefault="00BC63BF" w:rsidP="00785A97">
            <w:r>
              <w:t xml:space="preserve">Danga iš </w:t>
            </w:r>
            <w:r w:rsidRPr="00003B16">
              <w:t>audinio (apsaugota nuo įbrėžimų ir rūgščių), paminkštinta didelio tankio putplasčiu</w:t>
            </w:r>
            <w:r>
              <w:t>.</w:t>
            </w:r>
          </w:p>
        </w:tc>
        <w:tc>
          <w:tcPr>
            <w:tcW w:w="1984" w:type="dxa"/>
          </w:tcPr>
          <w:p w14:paraId="43AF8CE5" w14:textId="77777777" w:rsidR="00BC63BF" w:rsidRDefault="00BC63BF" w:rsidP="00785A97"/>
        </w:tc>
        <w:tc>
          <w:tcPr>
            <w:tcW w:w="2835" w:type="dxa"/>
          </w:tcPr>
          <w:p w14:paraId="6DF90573" w14:textId="77777777" w:rsidR="00BC63BF" w:rsidRDefault="00BC63BF" w:rsidP="00785A97"/>
        </w:tc>
      </w:tr>
      <w:tr w:rsidR="00BC63BF" w14:paraId="0E324FD0" w14:textId="055307E3" w:rsidTr="00BC63BF">
        <w:tc>
          <w:tcPr>
            <w:tcW w:w="704" w:type="dxa"/>
          </w:tcPr>
          <w:p w14:paraId="4BB6B530" w14:textId="3B2C85C0" w:rsidR="00BC63BF" w:rsidRDefault="00BC63BF" w:rsidP="00785A97">
            <w:r>
              <w:t>7</w:t>
            </w:r>
          </w:p>
        </w:tc>
        <w:tc>
          <w:tcPr>
            <w:tcW w:w="1559" w:type="dxa"/>
          </w:tcPr>
          <w:p w14:paraId="3B51D7AB" w14:textId="2F9889CE" w:rsidR="00BC63BF" w:rsidRDefault="00BC63BF" w:rsidP="00785A97">
            <w:r>
              <w:t>Spalva</w:t>
            </w:r>
          </w:p>
        </w:tc>
        <w:tc>
          <w:tcPr>
            <w:tcW w:w="2552" w:type="dxa"/>
          </w:tcPr>
          <w:p w14:paraId="4DCB7DCF" w14:textId="57643EA9" w:rsidR="00BC63BF" w:rsidRPr="00003B16" w:rsidRDefault="00BC63BF" w:rsidP="00785A97">
            <w:r>
              <w:t>Turi būti galimybė pasirinkti spalvą</w:t>
            </w:r>
          </w:p>
        </w:tc>
        <w:tc>
          <w:tcPr>
            <w:tcW w:w="1984" w:type="dxa"/>
          </w:tcPr>
          <w:p w14:paraId="12A63B01" w14:textId="77777777" w:rsidR="00BC63BF" w:rsidRDefault="00BC63BF" w:rsidP="00785A97"/>
        </w:tc>
        <w:tc>
          <w:tcPr>
            <w:tcW w:w="2835" w:type="dxa"/>
          </w:tcPr>
          <w:p w14:paraId="5D6253B9" w14:textId="77777777" w:rsidR="00BC63BF" w:rsidRDefault="00BC63BF" w:rsidP="00785A97"/>
        </w:tc>
      </w:tr>
      <w:tr w:rsidR="00BC63BF" w14:paraId="7C9BF1DD" w14:textId="2032CC42" w:rsidTr="00BC63BF">
        <w:tc>
          <w:tcPr>
            <w:tcW w:w="704" w:type="dxa"/>
          </w:tcPr>
          <w:p w14:paraId="1EBD2365" w14:textId="35FEC2A8" w:rsidR="00BC63BF" w:rsidRDefault="00BC63BF" w:rsidP="00785A97">
            <w:r>
              <w:t>8</w:t>
            </w:r>
          </w:p>
        </w:tc>
        <w:tc>
          <w:tcPr>
            <w:tcW w:w="1559" w:type="dxa"/>
          </w:tcPr>
          <w:p w14:paraId="59038BD1" w14:textId="6091E376" w:rsidR="00BC63BF" w:rsidRDefault="00BC63BF" w:rsidP="00785A97">
            <w:r>
              <w:t>Nugaros atrama</w:t>
            </w:r>
          </w:p>
        </w:tc>
        <w:tc>
          <w:tcPr>
            <w:tcW w:w="2552" w:type="dxa"/>
          </w:tcPr>
          <w:p w14:paraId="7817BE9E" w14:textId="30D1BD75" w:rsidR="00BC63BF" w:rsidRDefault="00BC63BF" w:rsidP="00785A97">
            <w:r w:rsidRPr="00003B16">
              <w:t>180° e besisukanti ir reguliuojamo gylio nugarėlė.</w:t>
            </w:r>
          </w:p>
        </w:tc>
        <w:tc>
          <w:tcPr>
            <w:tcW w:w="1984" w:type="dxa"/>
          </w:tcPr>
          <w:p w14:paraId="41F8B09B" w14:textId="77777777" w:rsidR="00BC63BF" w:rsidRDefault="00BC63BF" w:rsidP="00785A97"/>
        </w:tc>
        <w:tc>
          <w:tcPr>
            <w:tcW w:w="2835" w:type="dxa"/>
          </w:tcPr>
          <w:p w14:paraId="57D2B09B" w14:textId="77777777" w:rsidR="00BC63BF" w:rsidRDefault="00BC63BF" w:rsidP="00785A97"/>
        </w:tc>
      </w:tr>
      <w:tr w:rsidR="00BC63BF" w14:paraId="19969A1C" w14:textId="48CDFFBA" w:rsidTr="00BC63BF">
        <w:tc>
          <w:tcPr>
            <w:tcW w:w="704" w:type="dxa"/>
          </w:tcPr>
          <w:p w14:paraId="1E8AE112" w14:textId="55AF9658" w:rsidR="00BC63BF" w:rsidRDefault="00BC63BF" w:rsidP="00785A97">
            <w:r>
              <w:t>9</w:t>
            </w:r>
          </w:p>
        </w:tc>
        <w:tc>
          <w:tcPr>
            <w:tcW w:w="1559" w:type="dxa"/>
          </w:tcPr>
          <w:p w14:paraId="50E92EA1" w14:textId="1478EB41" w:rsidR="00BC63BF" w:rsidRDefault="00BC63BF" w:rsidP="00785A97">
            <w:r>
              <w:t>Kėdės svoris</w:t>
            </w:r>
          </w:p>
        </w:tc>
        <w:tc>
          <w:tcPr>
            <w:tcW w:w="2552" w:type="dxa"/>
          </w:tcPr>
          <w:p w14:paraId="1CAEAE15" w14:textId="03A91A9A" w:rsidR="00BC63BF" w:rsidRPr="00003B16" w:rsidRDefault="00BC63BF" w:rsidP="00785A97">
            <w:r>
              <w:t>Ne daugiau 14kg.</w:t>
            </w:r>
          </w:p>
        </w:tc>
        <w:tc>
          <w:tcPr>
            <w:tcW w:w="1984" w:type="dxa"/>
          </w:tcPr>
          <w:p w14:paraId="74591C10" w14:textId="77777777" w:rsidR="00BC63BF" w:rsidRDefault="00BC63BF" w:rsidP="00785A97"/>
        </w:tc>
        <w:tc>
          <w:tcPr>
            <w:tcW w:w="2835" w:type="dxa"/>
          </w:tcPr>
          <w:p w14:paraId="21D85F1C" w14:textId="77777777" w:rsidR="00BC63BF" w:rsidRDefault="00BC63BF" w:rsidP="00785A97"/>
        </w:tc>
      </w:tr>
    </w:tbl>
    <w:p w14:paraId="67A06483" w14:textId="77777777" w:rsidR="00FC2FA4" w:rsidRDefault="00FC2FA4"/>
    <w:sectPr w:rsidR="00FC2FA4" w:rsidSect="00471A2B"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58E0C62"/>
    <w:multiLevelType w:val="hybridMultilevel"/>
    <w:tmpl w:val="225C98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97360">
    <w:abstractNumId w:val="8"/>
  </w:num>
  <w:num w:numId="2" w16cid:durableId="1571694636">
    <w:abstractNumId w:val="6"/>
  </w:num>
  <w:num w:numId="3" w16cid:durableId="908734323">
    <w:abstractNumId w:val="5"/>
  </w:num>
  <w:num w:numId="4" w16cid:durableId="1380592647">
    <w:abstractNumId w:val="4"/>
  </w:num>
  <w:num w:numId="5" w16cid:durableId="2137601988">
    <w:abstractNumId w:val="7"/>
  </w:num>
  <w:num w:numId="6" w16cid:durableId="542443315">
    <w:abstractNumId w:val="3"/>
  </w:num>
  <w:num w:numId="7" w16cid:durableId="2144079006">
    <w:abstractNumId w:val="2"/>
  </w:num>
  <w:num w:numId="8" w16cid:durableId="1968702071">
    <w:abstractNumId w:val="1"/>
  </w:num>
  <w:num w:numId="9" w16cid:durableId="287318412">
    <w:abstractNumId w:val="0"/>
  </w:num>
  <w:num w:numId="10" w16cid:durableId="16833607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3B16"/>
    <w:rsid w:val="0003082C"/>
    <w:rsid w:val="00034616"/>
    <w:rsid w:val="0006063C"/>
    <w:rsid w:val="000658C8"/>
    <w:rsid w:val="00086780"/>
    <w:rsid w:val="000E0C53"/>
    <w:rsid w:val="00111F47"/>
    <w:rsid w:val="0015074B"/>
    <w:rsid w:val="0029264A"/>
    <w:rsid w:val="0029639D"/>
    <w:rsid w:val="00326F90"/>
    <w:rsid w:val="00361D2A"/>
    <w:rsid w:val="003769E7"/>
    <w:rsid w:val="003B1A61"/>
    <w:rsid w:val="003D1B29"/>
    <w:rsid w:val="003D6B6C"/>
    <w:rsid w:val="004379D2"/>
    <w:rsid w:val="00471A2B"/>
    <w:rsid w:val="004A577A"/>
    <w:rsid w:val="005F37FD"/>
    <w:rsid w:val="005F49F8"/>
    <w:rsid w:val="00616D6F"/>
    <w:rsid w:val="00635114"/>
    <w:rsid w:val="00737FC4"/>
    <w:rsid w:val="007B4842"/>
    <w:rsid w:val="007B6175"/>
    <w:rsid w:val="007E3D87"/>
    <w:rsid w:val="00820442"/>
    <w:rsid w:val="00933B92"/>
    <w:rsid w:val="00961616"/>
    <w:rsid w:val="009761B2"/>
    <w:rsid w:val="00996BE0"/>
    <w:rsid w:val="00A07EC4"/>
    <w:rsid w:val="00A41B61"/>
    <w:rsid w:val="00A436C2"/>
    <w:rsid w:val="00A8270E"/>
    <w:rsid w:val="00AA1D8D"/>
    <w:rsid w:val="00AE7B1D"/>
    <w:rsid w:val="00B157CC"/>
    <w:rsid w:val="00B2606A"/>
    <w:rsid w:val="00B421F6"/>
    <w:rsid w:val="00B47730"/>
    <w:rsid w:val="00B50C1F"/>
    <w:rsid w:val="00BC63BF"/>
    <w:rsid w:val="00C348BF"/>
    <w:rsid w:val="00CB0664"/>
    <w:rsid w:val="00E02FFD"/>
    <w:rsid w:val="00E42B09"/>
    <w:rsid w:val="00E725A8"/>
    <w:rsid w:val="00E960A2"/>
    <w:rsid w:val="00F825CE"/>
    <w:rsid w:val="00FC2FA4"/>
    <w:rsid w:val="00FC693F"/>
    <w:rsid w:val="00FD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D497C"/>
  <w14:defaultImageDpi w14:val="300"/>
  <w15:docId w15:val="{0DF184DB-F01B-4FDC-BF56-B0AAA4C60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693F"/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prastasiniatinklio">
    <w:name w:val="Normal (Web)"/>
    <w:basedOn w:val="prastasis"/>
    <w:uiPriority w:val="99"/>
    <w:semiHidden/>
    <w:unhideWhenUsed/>
    <w:rsid w:val="00A436C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9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561861-DD9C-4B24-80B0-05A328CD8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4387</Words>
  <Characters>2501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6875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</dc:creator>
  <cp:keywords/>
  <dc:description/>
  <cp:lastModifiedBy>Regina</cp:lastModifiedBy>
  <cp:revision>7</cp:revision>
  <dcterms:created xsi:type="dcterms:W3CDTF">2025-06-06T12:28:00Z</dcterms:created>
  <dcterms:modified xsi:type="dcterms:W3CDTF">2025-06-19T08:03:00Z</dcterms:modified>
  <cp:category/>
</cp:coreProperties>
</file>